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5" w:type="dxa"/>
        <w:jc w:val="center"/>
        <w:tblLook w:val="01E0" w:firstRow="1" w:lastRow="1" w:firstColumn="1" w:lastColumn="1" w:noHBand="0" w:noVBand="0"/>
      </w:tblPr>
      <w:tblGrid>
        <w:gridCol w:w="5245"/>
        <w:gridCol w:w="4310"/>
      </w:tblGrid>
      <w:tr w:rsidR="000B5029" w:rsidRPr="003857C3" w:rsidTr="00A40139">
        <w:trPr>
          <w:jc w:val="center"/>
        </w:trPr>
        <w:tc>
          <w:tcPr>
            <w:tcW w:w="5245" w:type="dxa"/>
            <w:shd w:val="clear" w:color="auto" w:fill="auto"/>
          </w:tcPr>
          <w:p w:rsidR="000B5029" w:rsidRPr="003857C3" w:rsidRDefault="003857C3" w:rsidP="003857C3">
            <w:pPr>
              <w:spacing w:line="276" w:lineRule="auto"/>
              <w:ind w:left="-426" w:right="-284" w:firstLine="238"/>
              <w:jc w:val="center"/>
              <w:rPr>
                <w:rFonts w:ascii="Times New Roman" w:eastAsia="Times New Roman" w:hAnsi="Times New Roman" w:cs="Times New Roman"/>
                <w:color w:val="000000"/>
                <w:sz w:val="26"/>
                <w:szCs w:val="26"/>
                <w:lang w:val="sv-SE" w:eastAsia="en-US"/>
              </w:rPr>
            </w:pPr>
            <w:r w:rsidRPr="003857C3">
              <w:rPr>
                <w:rFonts w:ascii="Times New Roman" w:eastAsia="Times New Roman" w:hAnsi="Times New Roman" w:cs="Times New Roman"/>
                <w:color w:val="000000"/>
                <w:sz w:val="26"/>
                <w:szCs w:val="26"/>
                <w:lang w:val="sv-SE" w:eastAsia="en-US"/>
              </w:rPr>
              <w:t xml:space="preserve">UBND THÀNH PHỐ </w:t>
            </w:r>
            <w:r w:rsidR="000B5029" w:rsidRPr="003857C3">
              <w:rPr>
                <w:rFonts w:ascii="Times New Roman" w:eastAsia="Times New Roman" w:hAnsi="Times New Roman" w:cs="Times New Roman"/>
                <w:color w:val="000000"/>
                <w:sz w:val="26"/>
                <w:szCs w:val="26"/>
                <w:lang w:val="sv-SE" w:eastAsia="en-US"/>
              </w:rPr>
              <w:t>ĐÔNG TRIỀU</w:t>
            </w:r>
          </w:p>
          <w:p w:rsidR="000B5029" w:rsidRPr="003857C3" w:rsidRDefault="000B5029" w:rsidP="003857C3">
            <w:pPr>
              <w:spacing w:line="276" w:lineRule="auto"/>
              <w:ind w:left="-426" w:right="-284"/>
              <w:jc w:val="center"/>
              <w:rPr>
                <w:rFonts w:ascii="Times New Roman" w:eastAsia="Times New Roman" w:hAnsi="Times New Roman" w:cs="Times New Roman"/>
                <w:b/>
                <w:color w:val="000000"/>
                <w:sz w:val="26"/>
                <w:szCs w:val="26"/>
                <w:lang w:eastAsia="en-US"/>
              </w:rPr>
            </w:pPr>
            <w:r w:rsidRPr="003857C3">
              <w:rPr>
                <w:rFonts w:ascii="Times New Roman" w:eastAsia="Calibri" w:hAnsi="Times New Roman" w:cs="Times New Roman"/>
                <w:noProof/>
                <w:sz w:val="26"/>
                <w:szCs w:val="26"/>
                <w:lang w:eastAsia="en-US"/>
              </w:rPr>
              <mc:AlternateContent>
                <mc:Choice Requires="wps">
                  <w:drawing>
                    <wp:anchor distT="4294967293" distB="4294967293" distL="114300" distR="114300" simplePos="0" relativeHeight="251658752" behindDoc="0" locked="0" layoutInCell="1" allowOverlap="1" wp14:anchorId="681C640C" wp14:editId="243718B2">
                      <wp:simplePos x="0" y="0"/>
                      <wp:positionH relativeFrom="column">
                        <wp:posOffset>956310</wp:posOffset>
                      </wp:positionH>
                      <wp:positionV relativeFrom="paragraph">
                        <wp:posOffset>210819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FF1EB" id="Straight Connector 3"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3pt,16.6pt" to="192.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"/>
                  </w:pict>
                </mc:Fallback>
              </mc:AlternateContent>
            </w:r>
            <w:r w:rsidRPr="003857C3">
              <w:rPr>
                <w:rFonts w:ascii="Times New Roman" w:eastAsia="Times New Roman" w:hAnsi="Times New Roman" w:cs="Times New Roman"/>
                <w:b/>
                <w:color w:val="000000"/>
                <w:sz w:val="26"/>
                <w:szCs w:val="26"/>
                <w:lang w:eastAsia="en-US"/>
              </w:rPr>
              <w:t>TRƯỜNG THCS NGUYỄN HUỆ</w:t>
            </w:r>
          </w:p>
          <w:p w:rsidR="000B5029" w:rsidRPr="003857C3" w:rsidRDefault="000B5029" w:rsidP="003857C3">
            <w:pPr>
              <w:spacing w:line="276" w:lineRule="auto"/>
              <w:ind w:left="-426" w:right="-284"/>
              <w:jc w:val="center"/>
              <w:rPr>
                <w:rFonts w:ascii="Times New Roman" w:eastAsia="Times New Roman" w:hAnsi="Times New Roman" w:cs="Times New Roman"/>
                <w:b/>
                <w:color w:val="000000"/>
                <w:sz w:val="26"/>
                <w:szCs w:val="26"/>
                <w:lang w:eastAsia="en-US"/>
              </w:rPr>
            </w:pPr>
          </w:p>
        </w:tc>
        <w:tc>
          <w:tcPr>
            <w:tcW w:w="4310" w:type="dxa"/>
            <w:shd w:val="clear" w:color="auto" w:fill="auto"/>
          </w:tcPr>
          <w:p w:rsidR="000B5029" w:rsidRPr="003857C3" w:rsidRDefault="000B5029" w:rsidP="003857C3">
            <w:pPr>
              <w:spacing w:line="276" w:lineRule="auto"/>
              <w:ind w:left="64" w:right="-9"/>
              <w:jc w:val="center"/>
              <w:rPr>
                <w:rFonts w:ascii="Times New Roman" w:eastAsia="Times New Roman" w:hAnsi="Times New Roman" w:cs="Times New Roman"/>
                <w:b/>
                <w:color w:val="000000"/>
                <w:sz w:val="26"/>
                <w:szCs w:val="26"/>
                <w:lang w:eastAsia="en-US"/>
              </w:rPr>
            </w:pPr>
            <w:r w:rsidRPr="003857C3">
              <w:rPr>
                <w:rFonts w:ascii="Times New Roman" w:eastAsia="Times New Roman" w:hAnsi="Times New Roman" w:cs="Times New Roman"/>
                <w:b/>
                <w:color w:val="000000"/>
                <w:sz w:val="26"/>
                <w:szCs w:val="26"/>
                <w:lang w:eastAsia="en-US"/>
              </w:rPr>
              <w:t xml:space="preserve">ĐỀ  CƯƠNG ÔN TẬP KIỂM </w:t>
            </w:r>
          </w:p>
          <w:p w:rsidR="000B5029" w:rsidRPr="003857C3" w:rsidRDefault="00FF7ADE" w:rsidP="003857C3">
            <w:pPr>
              <w:spacing w:line="276" w:lineRule="auto"/>
              <w:ind w:left="64" w:right="-9"/>
              <w:jc w:val="center"/>
              <w:rPr>
                <w:rFonts w:ascii="Times New Roman" w:eastAsia="Times New Roman" w:hAnsi="Times New Roman" w:cs="Times New Roman"/>
                <w:b/>
                <w:color w:val="000000"/>
                <w:sz w:val="26"/>
                <w:szCs w:val="26"/>
                <w:lang w:eastAsia="en-US"/>
              </w:rPr>
            </w:pPr>
            <w:r>
              <w:rPr>
                <w:rFonts w:ascii="Times New Roman" w:eastAsia="Times New Roman" w:hAnsi="Times New Roman"/>
                <w:b/>
                <w:color w:val="000000"/>
                <w:sz w:val="26"/>
                <w:szCs w:val="26"/>
                <w:lang w:eastAsia="en-US"/>
              </w:rPr>
              <w:t>CUỐI</w:t>
            </w:r>
            <w:r w:rsidR="00DA0AD6">
              <w:rPr>
                <w:rFonts w:ascii="Times New Roman" w:eastAsia="Times New Roman" w:hAnsi="Times New Roman"/>
                <w:b/>
                <w:color w:val="000000"/>
                <w:sz w:val="26"/>
                <w:szCs w:val="26"/>
                <w:lang w:eastAsia="en-US"/>
              </w:rPr>
              <w:t xml:space="preserve"> KÌ II</w:t>
            </w:r>
          </w:p>
          <w:p w:rsidR="000B5029" w:rsidRPr="003857C3" w:rsidRDefault="000B5029" w:rsidP="003857C3">
            <w:pPr>
              <w:spacing w:line="276" w:lineRule="auto"/>
              <w:ind w:left="-426" w:right="-284"/>
              <w:jc w:val="center"/>
              <w:rPr>
                <w:rFonts w:ascii="Times New Roman" w:eastAsia="Times New Roman" w:hAnsi="Times New Roman" w:cs="Times New Roman"/>
                <w:b/>
                <w:color w:val="000000"/>
                <w:sz w:val="26"/>
                <w:szCs w:val="26"/>
                <w:lang w:eastAsia="en-US"/>
              </w:rPr>
            </w:pPr>
            <w:r w:rsidRPr="003857C3">
              <w:rPr>
                <w:rFonts w:ascii="Times New Roman" w:eastAsia="Times New Roman" w:hAnsi="Times New Roman" w:cs="Times New Roman"/>
                <w:b/>
                <w:color w:val="000000"/>
                <w:sz w:val="26"/>
                <w:szCs w:val="26"/>
                <w:lang w:eastAsia="en-US"/>
              </w:rPr>
              <w:t>NĂM HỌC 2024-2025</w:t>
            </w:r>
          </w:p>
        </w:tc>
      </w:tr>
    </w:tbl>
    <w:p w:rsidR="000B5029" w:rsidRPr="003857C3" w:rsidRDefault="000B5029" w:rsidP="003857C3">
      <w:pPr>
        <w:spacing w:line="276" w:lineRule="auto"/>
        <w:rPr>
          <w:rFonts w:ascii="Times New Roman" w:eastAsia="Times New Roman" w:hAnsi="Times New Roman" w:cs="Times New Roman"/>
          <w:b/>
          <w:sz w:val="28"/>
          <w:szCs w:val="28"/>
          <w:lang w:eastAsia="en-US"/>
        </w:rPr>
      </w:pPr>
      <w:r w:rsidRPr="003857C3">
        <w:rPr>
          <w:rFonts w:ascii="Times New Roman" w:eastAsia="Times New Roman" w:hAnsi="Times New Roman" w:cs="Times New Roman"/>
          <w:b/>
          <w:sz w:val="28"/>
          <w:szCs w:val="28"/>
          <w:lang w:eastAsia="en-US"/>
        </w:rPr>
        <w:t xml:space="preserve">                                                              </w:t>
      </w:r>
    </w:p>
    <w:p w:rsidR="000B5029" w:rsidRPr="003857C3" w:rsidRDefault="000B5029" w:rsidP="003857C3">
      <w:pPr>
        <w:spacing w:line="276" w:lineRule="auto"/>
        <w:jc w:val="center"/>
        <w:rPr>
          <w:rFonts w:ascii="Times New Roman" w:eastAsia="Times New Roman" w:hAnsi="Times New Roman" w:cs="Times New Roman"/>
          <w:b/>
          <w:sz w:val="28"/>
          <w:szCs w:val="28"/>
          <w:lang w:eastAsia="en-US"/>
        </w:rPr>
      </w:pPr>
      <w:r w:rsidRPr="003857C3">
        <w:rPr>
          <w:rFonts w:ascii="Times New Roman" w:eastAsia="Times New Roman" w:hAnsi="Times New Roman" w:cs="Times New Roman"/>
          <w:b/>
          <w:sz w:val="28"/>
          <w:szCs w:val="28"/>
          <w:lang w:eastAsia="en-US"/>
        </w:rPr>
        <w:t>MÔN GDCD 8</w:t>
      </w:r>
    </w:p>
    <w:p w:rsidR="00B62A70" w:rsidRPr="003857C3" w:rsidRDefault="00B62A70" w:rsidP="00E63722">
      <w:pPr>
        <w:spacing w:line="276" w:lineRule="auto"/>
        <w:ind w:left="70"/>
        <w:jc w:val="both"/>
        <w:rPr>
          <w:rFonts w:ascii="Times New Roman" w:hAnsi="Times New Roman" w:cs="Times New Roman"/>
          <w:b/>
          <w:bCs/>
          <w:sz w:val="28"/>
          <w:szCs w:val="28"/>
        </w:rPr>
      </w:pPr>
    </w:p>
    <w:p w:rsidR="003857C3" w:rsidRDefault="003857C3" w:rsidP="00E63722">
      <w:pPr>
        <w:spacing w:line="276" w:lineRule="auto"/>
        <w:ind w:firstLine="567"/>
        <w:jc w:val="both"/>
        <w:rPr>
          <w:rFonts w:ascii="Times New Roman" w:eastAsia="Times New Roman" w:hAnsi="Times New Roman" w:cs="Times New Roman"/>
          <w:b/>
          <w:bCs/>
          <w:sz w:val="28"/>
          <w:szCs w:val="28"/>
          <w:lang w:val="it-IT" w:eastAsia="en-US"/>
        </w:rPr>
      </w:pPr>
      <w:r>
        <w:rPr>
          <w:rFonts w:ascii="Times New Roman" w:eastAsia="Times New Roman" w:hAnsi="Times New Roman" w:cs="Times New Roman"/>
          <w:b/>
          <w:bCs/>
          <w:sz w:val="28"/>
          <w:szCs w:val="28"/>
          <w:lang w:val="it-IT" w:eastAsia="en-US"/>
        </w:rPr>
        <w:t xml:space="preserve">A. </w:t>
      </w:r>
      <w:r w:rsidR="00B62A70" w:rsidRPr="003857C3">
        <w:rPr>
          <w:rFonts w:ascii="Times New Roman" w:eastAsia="Times New Roman" w:hAnsi="Times New Roman" w:cs="Times New Roman"/>
          <w:b/>
          <w:bCs/>
          <w:sz w:val="28"/>
          <w:szCs w:val="28"/>
          <w:lang w:val="it-IT" w:eastAsia="en-US"/>
        </w:rPr>
        <w:t>NỘI DUNG ÔN TẬP</w:t>
      </w:r>
    </w:p>
    <w:p w:rsidR="005474F0" w:rsidRPr="003857C3" w:rsidRDefault="00B62A70" w:rsidP="00E63722">
      <w:pPr>
        <w:spacing w:line="276" w:lineRule="auto"/>
        <w:ind w:firstLine="567"/>
        <w:jc w:val="both"/>
        <w:rPr>
          <w:rFonts w:ascii="Times New Roman" w:eastAsia="Times New Roman" w:hAnsi="Times New Roman" w:cs="Times New Roman"/>
          <w:b/>
          <w:bCs/>
          <w:sz w:val="28"/>
          <w:szCs w:val="28"/>
          <w:lang w:val="it-IT" w:eastAsia="en-US"/>
        </w:rPr>
      </w:pPr>
      <w:r w:rsidRPr="003857C3">
        <w:rPr>
          <w:rFonts w:ascii="Times New Roman" w:eastAsia="Times New Roman" w:hAnsi="Times New Roman" w:cs="Times New Roman"/>
          <w:b/>
          <w:bCs/>
          <w:sz w:val="28"/>
          <w:szCs w:val="28"/>
          <w:lang w:val="it-IT" w:eastAsia="en-US"/>
        </w:rPr>
        <w:t>Ôn tập các bài:</w:t>
      </w:r>
    </w:p>
    <w:p w:rsidR="00E17EA6" w:rsidRPr="00134E1B" w:rsidRDefault="00E17EA6" w:rsidP="00E17EA6">
      <w:pPr>
        <w:ind w:left="70"/>
        <w:rPr>
          <w:rFonts w:ascii="Times New Roman" w:hAnsi="Times New Roman" w:cs="Times New Roman"/>
          <w:bCs/>
          <w:sz w:val="26"/>
          <w:szCs w:val="26"/>
        </w:rPr>
      </w:pPr>
      <w:r>
        <w:rPr>
          <w:rFonts w:ascii="Times New Roman" w:hAnsi="Times New Roman" w:cs="Times New Roman"/>
          <w:bCs/>
          <w:sz w:val="26"/>
          <w:szCs w:val="26"/>
        </w:rPr>
        <w:t xml:space="preserve">       </w:t>
      </w:r>
      <w:r w:rsidRPr="00134E1B">
        <w:rPr>
          <w:rFonts w:ascii="Times New Roman" w:hAnsi="Times New Roman" w:cs="Times New Roman"/>
          <w:bCs/>
          <w:sz w:val="26"/>
          <w:szCs w:val="26"/>
        </w:rPr>
        <w:t>Bài 7: Phòng chống bạo lực gia đình</w:t>
      </w:r>
    </w:p>
    <w:p w:rsidR="005C128D" w:rsidRDefault="00E17EA6" w:rsidP="00E17EA6">
      <w:pPr>
        <w:ind w:left="70"/>
        <w:rPr>
          <w:rFonts w:ascii="Times New Roman" w:hAnsi="Times New Roman" w:cs="Times New Roman"/>
          <w:bCs/>
          <w:sz w:val="26"/>
          <w:szCs w:val="26"/>
        </w:rPr>
      </w:pPr>
      <w:r>
        <w:rPr>
          <w:rFonts w:ascii="Times New Roman" w:hAnsi="Times New Roman" w:cs="Times New Roman"/>
          <w:bCs/>
          <w:sz w:val="26"/>
          <w:szCs w:val="26"/>
        </w:rPr>
        <w:t xml:space="preserve">       </w:t>
      </w:r>
      <w:r w:rsidRPr="00134E1B">
        <w:rPr>
          <w:rFonts w:ascii="Times New Roman" w:hAnsi="Times New Roman" w:cs="Times New Roman"/>
          <w:bCs/>
          <w:sz w:val="26"/>
          <w:szCs w:val="26"/>
        </w:rPr>
        <w:t>Bài 8: Lập kế hoạch chi tiêu</w:t>
      </w:r>
    </w:p>
    <w:p w:rsidR="00FF7ADE" w:rsidRPr="00CA2EB7" w:rsidRDefault="00CA2EB7" w:rsidP="00E17EA6">
      <w:pPr>
        <w:ind w:left="70"/>
        <w:rPr>
          <w:rFonts w:ascii="Times New Roman" w:eastAsia="Calibri" w:hAnsi="Times New Roman" w:cs="Times New Roman"/>
          <w:sz w:val="28"/>
          <w:szCs w:val="28"/>
          <w:lang w:val="vi-VN" w:eastAsia="en-US"/>
        </w:rPr>
      </w:pPr>
      <w:r>
        <w:rPr>
          <w:rFonts w:ascii="Times New Roman" w:eastAsia="Calibri" w:hAnsi="Times New Roman" w:cs="Times New Roman"/>
          <w:b/>
          <w:color w:val="000000"/>
          <w:sz w:val="28"/>
          <w:szCs w:val="28"/>
          <w:lang w:eastAsia="en-US"/>
        </w:rPr>
        <w:t xml:space="preserve">      </w:t>
      </w:r>
      <w:r w:rsidRPr="00CA2EB7">
        <w:rPr>
          <w:rFonts w:ascii="Times New Roman" w:eastAsia="Calibri" w:hAnsi="Times New Roman" w:cs="Times New Roman"/>
          <w:color w:val="000000"/>
          <w:sz w:val="28"/>
          <w:szCs w:val="28"/>
          <w:lang w:eastAsia="en-US"/>
        </w:rPr>
        <w:t xml:space="preserve">Bài 9: </w:t>
      </w:r>
      <w:r w:rsidRPr="00CA2EB7">
        <w:rPr>
          <w:rFonts w:ascii="Times New Roman" w:eastAsia="Calibri" w:hAnsi="Times New Roman" w:cs="Times New Roman"/>
          <w:sz w:val="28"/>
          <w:szCs w:val="28"/>
          <w:lang w:val="vi-VN" w:eastAsia="en-US"/>
        </w:rPr>
        <w:t>Phòng ngừa tai nạn vũ khí, cháy, nổ và các chất độc hại</w:t>
      </w:r>
    </w:p>
    <w:p w:rsidR="00CA2EB7" w:rsidRPr="00CA2EB7" w:rsidRDefault="00CA2EB7" w:rsidP="00CA2EB7">
      <w:pPr>
        <w:rPr>
          <w:rFonts w:ascii="Times New Roman" w:eastAsia="Batang" w:hAnsi="Times New Roman" w:cs="Times New Roman"/>
          <w:color w:val="000000"/>
          <w:sz w:val="28"/>
          <w:szCs w:val="28"/>
          <w:lang w:val="vi-VN" w:eastAsia="ko-KR"/>
        </w:rPr>
      </w:pPr>
      <w:r w:rsidRPr="00CA2EB7">
        <w:rPr>
          <w:rFonts w:ascii="Times New Roman" w:eastAsia="Batang" w:hAnsi="Times New Roman" w:cs="Times New Roman"/>
          <w:color w:val="000000"/>
          <w:sz w:val="28"/>
          <w:szCs w:val="28"/>
          <w:lang w:eastAsia="ko-KR"/>
        </w:rPr>
        <w:t xml:space="preserve">       </w:t>
      </w:r>
      <w:r w:rsidRPr="00CA2EB7">
        <w:rPr>
          <w:rFonts w:ascii="Times New Roman" w:eastAsia="Batang" w:hAnsi="Times New Roman" w:cs="Times New Roman"/>
          <w:color w:val="000000"/>
          <w:sz w:val="28"/>
          <w:szCs w:val="28"/>
          <w:lang w:val="vi-VN" w:eastAsia="ko-KR"/>
        </w:rPr>
        <w:t>Bài 10: Quyền và nghĩa vụ lao động của công dân</w:t>
      </w:r>
    </w:p>
    <w:p w:rsidR="00B62A70" w:rsidRPr="003857C3" w:rsidRDefault="00B62A70" w:rsidP="00E63722">
      <w:pPr>
        <w:shd w:val="clear" w:color="auto" w:fill="FFFFFF"/>
        <w:spacing w:line="276" w:lineRule="auto"/>
        <w:ind w:firstLine="567"/>
        <w:jc w:val="both"/>
        <w:rPr>
          <w:rFonts w:ascii="Times New Roman" w:eastAsia="Calibri" w:hAnsi="Times New Roman" w:cs="Times New Roman"/>
          <w:b/>
          <w:sz w:val="28"/>
          <w:szCs w:val="28"/>
          <w:lang w:val="vi-VN" w:eastAsia="en-US"/>
        </w:rPr>
      </w:pPr>
      <w:r w:rsidRPr="003857C3">
        <w:rPr>
          <w:rFonts w:ascii="Times New Roman" w:eastAsia="Calibri" w:hAnsi="Times New Roman" w:cs="Times New Roman"/>
          <w:b/>
          <w:sz w:val="28"/>
          <w:szCs w:val="28"/>
          <w:lang w:val="vi-VN" w:eastAsia="en-US"/>
        </w:rPr>
        <w:t>Yêu cầu:</w:t>
      </w:r>
    </w:p>
    <w:p w:rsidR="00B62A70" w:rsidRPr="003857C3" w:rsidRDefault="00B62A70" w:rsidP="00E63722">
      <w:pPr>
        <w:spacing w:line="276" w:lineRule="auto"/>
        <w:ind w:firstLine="567"/>
        <w:jc w:val="both"/>
        <w:rPr>
          <w:rFonts w:ascii="Times New Roman" w:eastAsia="Calibri" w:hAnsi="Times New Roman" w:cs="Times New Roman"/>
          <w:spacing w:val="-12"/>
          <w:sz w:val="28"/>
          <w:szCs w:val="28"/>
          <w:lang w:val="vi-VN" w:eastAsia="en-US"/>
        </w:rPr>
      </w:pPr>
      <w:r w:rsidRPr="003857C3">
        <w:rPr>
          <w:rFonts w:ascii="Times New Roman" w:eastAsia="Calibri" w:hAnsi="Times New Roman" w:cs="Times New Roman"/>
          <w:spacing w:val="-12"/>
          <w:sz w:val="28"/>
          <w:szCs w:val="28"/>
          <w:lang w:val="vi-VN" w:eastAsia="en-US"/>
        </w:rPr>
        <w:t>- Nắm được nội dung chính của bài học (phần ghi nhớ Khám phá SGK GDCD 6)</w:t>
      </w:r>
    </w:p>
    <w:p w:rsidR="00B62A70" w:rsidRPr="003857C3" w:rsidRDefault="00B62A70" w:rsidP="00E63722">
      <w:pPr>
        <w:spacing w:line="276" w:lineRule="auto"/>
        <w:ind w:firstLine="567"/>
        <w:jc w:val="both"/>
        <w:rPr>
          <w:rFonts w:ascii="Times New Roman" w:eastAsia="Calibri" w:hAnsi="Times New Roman" w:cs="Times New Roman"/>
          <w:sz w:val="28"/>
          <w:szCs w:val="28"/>
          <w:lang w:val="vi-VN" w:eastAsia="en-US"/>
        </w:rPr>
      </w:pPr>
      <w:r w:rsidRPr="003857C3">
        <w:rPr>
          <w:rFonts w:ascii="Times New Roman" w:eastAsia="Calibri" w:hAnsi="Times New Roman" w:cs="Times New Roman"/>
          <w:sz w:val="28"/>
          <w:szCs w:val="28"/>
          <w:lang w:val="vi-VN" w:eastAsia="en-US"/>
        </w:rPr>
        <w:t>- Xử lý tốt các dạng bài tập tình huống trong SGK và Vở bài tập GDCD 6</w:t>
      </w:r>
    </w:p>
    <w:p w:rsidR="00B62A70" w:rsidRPr="003857C3" w:rsidRDefault="00B62A70" w:rsidP="00E63722">
      <w:pPr>
        <w:spacing w:line="276" w:lineRule="auto"/>
        <w:ind w:firstLine="567"/>
        <w:jc w:val="both"/>
        <w:rPr>
          <w:rFonts w:ascii="Times New Roman" w:eastAsia="Calibri" w:hAnsi="Times New Roman" w:cs="Times New Roman"/>
          <w:sz w:val="28"/>
          <w:szCs w:val="28"/>
          <w:lang w:val="vi-VN" w:eastAsia="en-US"/>
        </w:rPr>
      </w:pPr>
      <w:r w:rsidRPr="003857C3">
        <w:rPr>
          <w:rFonts w:ascii="Times New Roman" w:eastAsia="Calibri" w:hAnsi="Times New Roman" w:cs="Times New Roman"/>
          <w:sz w:val="28"/>
          <w:szCs w:val="28"/>
          <w:lang w:val="vi-VN" w:eastAsia="en-US"/>
        </w:rPr>
        <w:t>- Vận dụng kiến thức hoàn thành các câu hỏi từ nhận biết, thông hiểu đến vận dụng (vận dụng và vận dụng cao).</w:t>
      </w:r>
    </w:p>
    <w:p w:rsidR="00B62A70" w:rsidRPr="003857C3" w:rsidRDefault="00B62A70" w:rsidP="00E63722">
      <w:pPr>
        <w:spacing w:line="276" w:lineRule="auto"/>
        <w:ind w:firstLine="567"/>
        <w:jc w:val="both"/>
        <w:rPr>
          <w:rFonts w:ascii="Times New Roman" w:eastAsia="Calibri" w:hAnsi="Times New Roman" w:cs="Times New Roman"/>
          <w:sz w:val="28"/>
          <w:szCs w:val="28"/>
          <w:lang w:val="vi-VN" w:eastAsia="en-US"/>
        </w:rPr>
      </w:pPr>
      <w:r w:rsidRPr="003857C3">
        <w:rPr>
          <w:rFonts w:ascii="Times New Roman" w:eastAsia="Calibri" w:hAnsi="Times New Roman" w:cs="Times New Roman"/>
          <w:sz w:val="28"/>
          <w:szCs w:val="28"/>
          <w:lang w:val="vi-VN" w:eastAsia="en-US"/>
        </w:rPr>
        <w:t>- Tự luận: 5 điểm (2</w:t>
      </w:r>
      <w:r w:rsidRPr="003857C3">
        <w:rPr>
          <w:rFonts w:ascii="Times New Roman" w:eastAsia="Calibri" w:hAnsi="Times New Roman" w:cs="Times New Roman"/>
          <w:sz w:val="28"/>
          <w:szCs w:val="28"/>
          <w:lang w:eastAsia="en-US"/>
        </w:rPr>
        <w:t>-3</w:t>
      </w:r>
      <w:r w:rsidRPr="003857C3">
        <w:rPr>
          <w:rFonts w:ascii="Times New Roman" w:eastAsia="Calibri" w:hAnsi="Times New Roman" w:cs="Times New Roman"/>
          <w:sz w:val="28"/>
          <w:szCs w:val="28"/>
          <w:lang w:val="vi-VN" w:eastAsia="en-US"/>
        </w:rPr>
        <w:t xml:space="preserve"> câu) - Trắc nghiệm: 5 điể</w:t>
      </w:r>
      <w:r w:rsidR="002C66B0">
        <w:rPr>
          <w:rFonts w:ascii="Times New Roman" w:eastAsia="Calibri" w:hAnsi="Times New Roman" w:cs="Times New Roman"/>
          <w:sz w:val="28"/>
          <w:szCs w:val="28"/>
          <w:lang w:val="vi-VN" w:eastAsia="en-US"/>
        </w:rPr>
        <w:t>m (</w:t>
      </w:r>
      <w:r w:rsidRPr="003857C3">
        <w:rPr>
          <w:rFonts w:ascii="Times New Roman" w:eastAsia="Calibri" w:hAnsi="Times New Roman" w:cs="Times New Roman"/>
          <w:sz w:val="28"/>
          <w:szCs w:val="28"/>
          <w:lang w:val="vi-VN" w:eastAsia="en-US"/>
        </w:rPr>
        <w:t>nhận biết và thông hiểu)</w:t>
      </w:r>
    </w:p>
    <w:p w:rsidR="00B62A70" w:rsidRPr="003857C3" w:rsidRDefault="00B62A70" w:rsidP="00E63722">
      <w:pPr>
        <w:spacing w:line="276" w:lineRule="auto"/>
        <w:ind w:firstLine="567"/>
        <w:jc w:val="both"/>
        <w:rPr>
          <w:rFonts w:ascii="Times New Roman" w:eastAsia="Times New Roman" w:hAnsi="Times New Roman" w:cs="Times New Roman"/>
          <w:b/>
          <w:sz w:val="28"/>
          <w:szCs w:val="28"/>
          <w:lang w:val="vi-VN" w:eastAsia="en-US"/>
        </w:rPr>
      </w:pPr>
      <w:r w:rsidRPr="003857C3">
        <w:rPr>
          <w:rFonts w:ascii="Times New Roman" w:eastAsia="Times New Roman" w:hAnsi="Times New Roman" w:cs="Times New Roman"/>
          <w:b/>
          <w:sz w:val="28"/>
          <w:szCs w:val="28"/>
          <w:lang w:val="vi-VN" w:eastAsia="en-US"/>
        </w:rPr>
        <w:t xml:space="preserve">I. Phần trắc nghiệm </w:t>
      </w:r>
    </w:p>
    <w:p w:rsidR="003857C3" w:rsidRDefault="003857C3" w:rsidP="00E63722">
      <w:pPr>
        <w:spacing w:line="276" w:lineRule="auto"/>
        <w:ind w:firstLine="567"/>
        <w:jc w:val="both"/>
        <w:rPr>
          <w:rFonts w:ascii="Times New Roman" w:eastAsia="Times New Roman" w:hAnsi="Times New Roman" w:cs="VNI-Times"/>
          <w:color w:val="000000" w:themeColor="text1"/>
          <w:sz w:val="28"/>
          <w:szCs w:val="28"/>
          <w:lang w:eastAsia="en-US"/>
        </w:rPr>
      </w:pPr>
      <w:r w:rsidRPr="00C36295">
        <w:rPr>
          <w:rFonts w:ascii="Times New Roman" w:eastAsia="Times New Roman" w:hAnsi="Times New Roman" w:cs="VNI-Times"/>
          <w:color w:val="000000" w:themeColor="text1"/>
          <w:sz w:val="28"/>
          <w:szCs w:val="28"/>
          <w:lang w:val="vi-VN" w:eastAsia="en-US"/>
        </w:rPr>
        <w:t xml:space="preserve">HS chú ý </w:t>
      </w:r>
      <w:r w:rsidRPr="00C36295">
        <w:rPr>
          <w:rFonts w:ascii="Times New Roman" w:eastAsia="Times New Roman" w:hAnsi="Times New Roman" w:cs="VNI-Times"/>
          <w:color w:val="000000" w:themeColor="text1"/>
          <w:sz w:val="28"/>
          <w:szCs w:val="28"/>
          <w:lang w:eastAsia="en-US"/>
        </w:rPr>
        <w:t xml:space="preserve">nắm vững </w:t>
      </w:r>
      <w:r w:rsidRPr="00C36295">
        <w:rPr>
          <w:rFonts w:ascii="Times New Roman" w:eastAsia="Times New Roman" w:hAnsi="Times New Roman" w:cs="VNI-Times"/>
          <w:color w:val="000000" w:themeColor="text1"/>
          <w:sz w:val="28"/>
          <w:szCs w:val="28"/>
          <w:lang w:val="vi-VN" w:eastAsia="en-US"/>
        </w:rPr>
        <w:t xml:space="preserve">kiến thức ghi nhớ trong mục </w:t>
      </w:r>
      <w:r>
        <w:rPr>
          <w:rFonts w:ascii="Times New Roman" w:eastAsia="Times New Roman" w:hAnsi="Times New Roman" w:cs="VNI-Times"/>
          <w:color w:val="000000" w:themeColor="text1"/>
          <w:sz w:val="28"/>
          <w:szCs w:val="28"/>
          <w:lang w:eastAsia="en-US"/>
        </w:rPr>
        <w:t>k</w:t>
      </w:r>
      <w:r w:rsidRPr="00C36295">
        <w:rPr>
          <w:rFonts w:ascii="Times New Roman" w:eastAsia="Times New Roman" w:hAnsi="Times New Roman" w:cs="VNI-Times"/>
          <w:color w:val="000000" w:themeColor="text1"/>
          <w:sz w:val="28"/>
          <w:szCs w:val="28"/>
          <w:lang w:val="vi-VN" w:eastAsia="en-US"/>
        </w:rPr>
        <w:t xml:space="preserve">hám phá </w:t>
      </w:r>
      <w:r>
        <w:rPr>
          <w:rFonts w:ascii="Times New Roman" w:eastAsia="Times New Roman" w:hAnsi="Times New Roman" w:cs="VNI-Times"/>
          <w:color w:val="000000" w:themeColor="text1"/>
          <w:sz w:val="28"/>
          <w:szCs w:val="28"/>
          <w:lang w:eastAsia="en-US"/>
        </w:rPr>
        <w:t xml:space="preserve">các bài trong nội dung ôn tập </w:t>
      </w:r>
      <w:r w:rsidRPr="00C36295">
        <w:rPr>
          <w:rFonts w:ascii="Times New Roman" w:eastAsia="Times New Roman" w:hAnsi="Times New Roman" w:cs="VNI-Times"/>
          <w:color w:val="000000" w:themeColor="text1"/>
          <w:sz w:val="28"/>
          <w:szCs w:val="28"/>
          <w:lang w:val="vi-VN" w:eastAsia="en-US"/>
        </w:rPr>
        <w:t>để trả lời các câu trắc nghiệm</w:t>
      </w:r>
      <w:r w:rsidRPr="00C36295">
        <w:rPr>
          <w:rFonts w:ascii="Times New Roman" w:eastAsia="Times New Roman" w:hAnsi="Times New Roman" w:cs="VNI-Times"/>
          <w:color w:val="000000" w:themeColor="text1"/>
          <w:sz w:val="28"/>
          <w:szCs w:val="28"/>
          <w:lang w:eastAsia="en-US"/>
        </w:rPr>
        <w:t xml:space="preserve"> bằng cách chọn phương án trả lời mà em cho là đúng nhất.</w:t>
      </w:r>
    </w:p>
    <w:p w:rsidR="005C128D" w:rsidRPr="003F3803" w:rsidRDefault="005C128D" w:rsidP="005C128D">
      <w:pPr>
        <w:rPr>
          <w:rFonts w:ascii="Times New Roman" w:hAnsi="Times New Roman" w:cs="Times New Roman"/>
          <w:b/>
          <w:sz w:val="28"/>
          <w:szCs w:val="28"/>
        </w:rPr>
      </w:pPr>
      <w:r>
        <w:rPr>
          <w:rFonts w:ascii="Times New Roman" w:hAnsi="Times New Roman" w:cs="Times New Roman"/>
          <w:sz w:val="28"/>
          <w:szCs w:val="28"/>
        </w:rPr>
        <w:tab/>
      </w:r>
      <w:r w:rsidRPr="003F3803">
        <w:rPr>
          <w:rFonts w:ascii="Times New Roman" w:hAnsi="Times New Roman" w:cs="Times New Roman"/>
          <w:b/>
          <w:sz w:val="28"/>
          <w:szCs w:val="28"/>
        </w:rPr>
        <w:t xml:space="preserve">Phần trắc nghiệm đảm bảo có 2 dạng thức: </w:t>
      </w:r>
    </w:p>
    <w:p w:rsidR="005C128D" w:rsidRPr="005C128D" w:rsidRDefault="005C128D" w:rsidP="005C128D">
      <w:pPr>
        <w:rPr>
          <w:rFonts w:ascii="Times New Roman" w:hAnsi="Times New Roman" w:cs="Times New Roman"/>
          <w:sz w:val="28"/>
          <w:szCs w:val="28"/>
        </w:rPr>
      </w:pPr>
      <w:r>
        <w:rPr>
          <w:rFonts w:ascii="Times New Roman" w:hAnsi="Times New Roman" w:cs="Times New Roman"/>
          <w:sz w:val="28"/>
          <w:szCs w:val="28"/>
        </w:rPr>
        <w:tab/>
      </w:r>
      <w:r w:rsidRPr="005C128D">
        <w:rPr>
          <w:rFonts w:ascii="Times New Roman" w:hAnsi="Times New Roman" w:cs="Times New Roman"/>
          <w:sz w:val="28"/>
          <w:szCs w:val="28"/>
        </w:rPr>
        <w:t xml:space="preserve">+ Dạng trắc nghiệm 04 phương án lựa chọn, chọn 01 phương án đúng, mỗi câu trả lời đúng được 0,25 điểm. </w:t>
      </w:r>
    </w:p>
    <w:p w:rsidR="005C128D" w:rsidRPr="002C66B0" w:rsidRDefault="005C128D" w:rsidP="002C66B0">
      <w:pPr>
        <w:rPr>
          <w:rFonts w:ascii="Times New Roman" w:hAnsi="Times New Roman" w:cs="Times New Roman"/>
          <w:bCs/>
          <w:sz w:val="28"/>
          <w:szCs w:val="28"/>
        </w:rPr>
      </w:pPr>
      <w:r>
        <w:rPr>
          <w:rFonts w:ascii="Times New Roman" w:hAnsi="Times New Roman" w:cs="Times New Roman"/>
          <w:sz w:val="28"/>
          <w:szCs w:val="28"/>
        </w:rPr>
        <w:tab/>
      </w:r>
      <w:r w:rsidRPr="005C128D">
        <w:rPr>
          <w:rFonts w:ascii="Times New Roman" w:hAnsi="Times New Roman" w:cs="Times New Roman"/>
          <w:sz w:val="28"/>
          <w:szCs w:val="28"/>
        </w:rPr>
        <w:t>+ Dạng trắc nghiệm Đúng/Sai: mỗi câu hỏi có 4 ý, tại mỗi ý chọn Đúng hoặc Sai, mỗi ý trả lời đúng được 0,25 điểm.</w:t>
      </w:r>
    </w:p>
    <w:p w:rsidR="00B62A70" w:rsidRPr="003857C3" w:rsidRDefault="00B62A70" w:rsidP="00E63722">
      <w:pPr>
        <w:spacing w:line="276" w:lineRule="auto"/>
        <w:ind w:firstLine="567"/>
        <w:contextualSpacing/>
        <w:jc w:val="both"/>
        <w:rPr>
          <w:rFonts w:ascii="Times New Roman" w:eastAsia="Times New Roman" w:hAnsi="Times New Roman" w:cs="Times New Roman"/>
          <w:b/>
          <w:bCs/>
          <w:sz w:val="28"/>
          <w:szCs w:val="28"/>
          <w:lang w:val="vi-VN" w:eastAsia="en-US"/>
        </w:rPr>
      </w:pPr>
      <w:r w:rsidRPr="003857C3">
        <w:rPr>
          <w:rFonts w:ascii="Times New Roman" w:eastAsia="Times New Roman" w:hAnsi="Times New Roman" w:cs="Times New Roman"/>
          <w:b/>
          <w:bCs/>
          <w:sz w:val="28"/>
          <w:szCs w:val="28"/>
          <w:lang w:val="vi-VN" w:eastAsia="en-US"/>
        </w:rPr>
        <w:t xml:space="preserve">I. Phần tự luận: </w:t>
      </w:r>
    </w:p>
    <w:p w:rsidR="00B62A70" w:rsidRPr="003857C3" w:rsidRDefault="00B62A70" w:rsidP="00E63722">
      <w:pPr>
        <w:spacing w:line="276" w:lineRule="auto"/>
        <w:ind w:firstLine="567"/>
        <w:contextualSpacing/>
        <w:jc w:val="both"/>
        <w:rPr>
          <w:rFonts w:ascii="Times New Roman" w:eastAsia="Times New Roman" w:hAnsi="Times New Roman" w:cs="Times New Roman"/>
          <w:bCs/>
          <w:sz w:val="28"/>
          <w:szCs w:val="28"/>
          <w:lang w:val="vi-VN" w:eastAsia="en-US"/>
        </w:rPr>
      </w:pPr>
      <w:r w:rsidRPr="003857C3">
        <w:rPr>
          <w:rFonts w:ascii="Times New Roman" w:eastAsia="Times New Roman" w:hAnsi="Times New Roman" w:cs="Times New Roman"/>
          <w:bCs/>
          <w:sz w:val="28"/>
          <w:szCs w:val="28"/>
          <w:lang w:eastAsia="en-US"/>
        </w:rPr>
        <w:t>H</w:t>
      </w:r>
      <w:r w:rsidRPr="003857C3">
        <w:rPr>
          <w:rFonts w:ascii="Times New Roman" w:eastAsia="Times New Roman" w:hAnsi="Times New Roman" w:cs="Times New Roman"/>
          <w:bCs/>
          <w:sz w:val="28"/>
          <w:szCs w:val="28"/>
          <w:lang w:val="vi-VN" w:eastAsia="en-US"/>
        </w:rPr>
        <w:t>ọc sinh biết vận dụng kiến thức để trả lời câu hỏi thông hiểu, vận dụng và vận dụng cao</w:t>
      </w:r>
    </w:p>
    <w:p w:rsidR="003857C3" w:rsidRPr="00C36295" w:rsidRDefault="003857C3" w:rsidP="00E63722">
      <w:pPr>
        <w:spacing w:line="276" w:lineRule="auto"/>
        <w:ind w:firstLine="567"/>
        <w:jc w:val="both"/>
        <w:rPr>
          <w:rFonts w:ascii="Times New Roman" w:hAnsi="Times New Roman" w:cs="Times New Roman"/>
          <w:b/>
          <w:bCs/>
          <w:color w:val="000000" w:themeColor="text1"/>
          <w:sz w:val="28"/>
          <w:szCs w:val="28"/>
        </w:rPr>
      </w:pPr>
      <w:bookmarkStart w:id="0" w:name="_Hlk185739855"/>
      <w:r w:rsidRPr="00C36295">
        <w:rPr>
          <w:rFonts w:ascii="Times New Roman" w:hAnsi="Times New Roman" w:cs="Times New Roman"/>
          <w:b/>
          <w:bCs/>
          <w:color w:val="000000" w:themeColor="text1"/>
          <w:sz w:val="28"/>
          <w:szCs w:val="28"/>
        </w:rPr>
        <w:t xml:space="preserve">B. LUYỆN TẬP: MỘT SỐ BÀI TẬP, TÌNH HUỐNG. </w:t>
      </w:r>
    </w:p>
    <w:bookmarkEnd w:id="0"/>
    <w:p w:rsidR="0014205A" w:rsidRPr="0014205A" w:rsidRDefault="00E17EA6" w:rsidP="0014205A">
      <w:pPr>
        <w:jc w:val="both"/>
        <w:rPr>
          <w:rFonts w:ascii="Times New Roman" w:eastAsia="Calibri" w:hAnsi="Times New Roman" w:cs="Times New Roman"/>
          <w:sz w:val="28"/>
          <w:szCs w:val="28"/>
          <w:lang w:val="it-IT" w:eastAsia="en-US"/>
        </w:rPr>
      </w:pPr>
      <w:r>
        <w:rPr>
          <w:rFonts w:ascii="Times New Roman" w:eastAsia="Calibri" w:hAnsi="Times New Roman" w:cs="Times New Roman"/>
          <w:b/>
          <w:sz w:val="28"/>
          <w:szCs w:val="28"/>
          <w:lang w:val="it-IT" w:eastAsia="en-US"/>
        </w:rPr>
        <w:t>Câu 1</w:t>
      </w:r>
      <w:r w:rsidR="0014205A">
        <w:rPr>
          <w:rFonts w:ascii="Times New Roman" w:eastAsia="Calibri" w:hAnsi="Times New Roman" w:cs="Times New Roman"/>
          <w:b/>
          <w:sz w:val="28"/>
          <w:szCs w:val="28"/>
          <w:lang w:val="it-IT" w:eastAsia="en-US"/>
        </w:rPr>
        <w:t>:</w:t>
      </w:r>
      <w:r w:rsidR="0014205A" w:rsidRPr="0014205A">
        <w:rPr>
          <w:rFonts w:ascii="Times New Roman" w:eastAsia="Times New Roman" w:hAnsi="Times New Roman" w:cs="Times New Roman"/>
          <w:color w:val="000000"/>
          <w:sz w:val="28"/>
          <w:szCs w:val="28"/>
          <w:shd w:val="clear" w:color="auto" w:fill="FFFFFF"/>
          <w:lang w:val="vi-VN" w:eastAsia="vi-VN"/>
        </w:rPr>
        <w:t xml:space="preserve"> </w:t>
      </w:r>
      <w:r w:rsidR="0014205A" w:rsidRPr="0014205A">
        <w:rPr>
          <w:rFonts w:ascii="Times New Roman" w:eastAsia="Times New Roman" w:hAnsi="Times New Roman" w:cs="Times New Roman"/>
          <w:b/>
          <w:i/>
          <w:color w:val="000000"/>
          <w:sz w:val="28"/>
          <w:szCs w:val="28"/>
          <w:shd w:val="clear" w:color="auto" w:fill="FFFFFF"/>
          <w:lang w:eastAsia="vi-VN"/>
        </w:rPr>
        <w:t>Em tán thành hay không tán thành với ý kiến nào dưới đây? Vì sao?</w:t>
      </w:r>
    </w:p>
    <w:p w:rsidR="0014205A" w:rsidRPr="0014205A" w:rsidRDefault="0014205A" w:rsidP="0014205A">
      <w:pPr>
        <w:ind w:firstLine="90"/>
        <w:rPr>
          <w:rFonts w:ascii="Times New Roman" w:eastAsia="Times New Roman" w:hAnsi="Times New Roman" w:cs="Times New Roman"/>
          <w:color w:val="000000"/>
          <w:sz w:val="28"/>
          <w:szCs w:val="28"/>
          <w:shd w:val="clear" w:color="auto" w:fill="FFFFFF"/>
          <w:lang w:eastAsia="vi-VN"/>
        </w:rPr>
      </w:pPr>
      <w:r w:rsidRPr="0014205A">
        <w:rPr>
          <w:rFonts w:ascii="Times New Roman" w:eastAsia="Times New Roman" w:hAnsi="Times New Roman" w:cs="Times New Roman"/>
          <w:color w:val="000000"/>
          <w:sz w:val="28"/>
          <w:szCs w:val="28"/>
          <w:shd w:val="clear" w:color="auto" w:fill="FFFFFF"/>
          <w:lang w:eastAsia="vi-VN"/>
        </w:rPr>
        <w:tab/>
      </w:r>
      <w:r w:rsidRPr="0014205A">
        <w:rPr>
          <w:rFonts w:ascii="Times New Roman" w:eastAsia="Times New Roman" w:hAnsi="Times New Roman" w:cs="Times New Roman"/>
          <w:b/>
          <w:color w:val="000000"/>
          <w:sz w:val="28"/>
          <w:szCs w:val="28"/>
          <w:shd w:val="clear" w:color="auto" w:fill="FFFFFF"/>
          <w:lang w:eastAsia="vi-VN"/>
        </w:rPr>
        <w:t>a.</w:t>
      </w:r>
      <w:r w:rsidRPr="0014205A">
        <w:rPr>
          <w:rFonts w:ascii="Times New Roman" w:eastAsia="Times New Roman" w:hAnsi="Times New Roman" w:cs="Times New Roman"/>
          <w:color w:val="000000"/>
          <w:sz w:val="28"/>
          <w:szCs w:val="28"/>
          <w:shd w:val="clear" w:color="auto" w:fill="FFFFFF"/>
          <w:lang w:eastAsia="vi-VN"/>
        </w:rPr>
        <w:t xml:space="preserve"> Tai nạn vũ khí, chất cháy nổ, chất độc hại chỉ xảy ra đối với người được giao nhiệm vụ chuyên chở, cất giữ, sử dụng.</w:t>
      </w:r>
    </w:p>
    <w:p w:rsidR="0014205A" w:rsidRPr="0014205A" w:rsidRDefault="0014205A" w:rsidP="0014205A">
      <w:pPr>
        <w:rPr>
          <w:rFonts w:ascii="Times New Roman" w:eastAsia="Times New Roman" w:hAnsi="Times New Roman" w:cs="Times New Roman"/>
          <w:color w:val="000000"/>
          <w:sz w:val="28"/>
          <w:szCs w:val="28"/>
          <w:shd w:val="clear" w:color="auto" w:fill="FFFFFF"/>
          <w:lang w:eastAsia="vi-VN"/>
        </w:rPr>
      </w:pPr>
      <w:r w:rsidRPr="0014205A">
        <w:rPr>
          <w:rFonts w:ascii="Times New Roman" w:eastAsia="Times New Roman" w:hAnsi="Times New Roman" w:cs="Times New Roman"/>
          <w:color w:val="000000"/>
          <w:sz w:val="28"/>
          <w:szCs w:val="28"/>
          <w:shd w:val="clear" w:color="auto" w:fill="FFFFFF"/>
          <w:lang w:eastAsia="vi-VN"/>
        </w:rPr>
        <w:tab/>
      </w:r>
      <w:r w:rsidRPr="0014205A">
        <w:rPr>
          <w:rFonts w:ascii="Times New Roman" w:eastAsia="Times New Roman" w:hAnsi="Times New Roman" w:cs="Times New Roman"/>
          <w:b/>
          <w:color w:val="000000"/>
          <w:sz w:val="28"/>
          <w:szCs w:val="28"/>
          <w:shd w:val="clear" w:color="auto" w:fill="FFFFFF"/>
          <w:lang w:eastAsia="vi-VN"/>
        </w:rPr>
        <w:t>b.</w:t>
      </w:r>
      <w:r w:rsidRPr="0014205A">
        <w:rPr>
          <w:rFonts w:ascii="Times New Roman" w:eastAsia="Times New Roman" w:hAnsi="Times New Roman" w:cs="Times New Roman"/>
          <w:color w:val="000000"/>
          <w:sz w:val="28"/>
          <w:szCs w:val="28"/>
          <w:shd w:val="clear" w:color="auto" w:fill="FFFFFF"/>
          <w:lang w:eastAsia="vi-VN"/>
        </w:rPr>
        <w:t xml:space="preserve"> Phòng cháy chữa cháy là trách nhiệm riêng của lực lượng cứu hỏa.</w:t>
      </w:r>
    </w:p>
    <w:p w:rsidR="0014205A" w:rsidRPr="0014205A" w:rsidRDefault="0014205A" w:rsidP="0014205A">
      <w:pPr>
        <w:rPr>
          <w:rFonts w:ascii="Times New Roman" w:eastAsia="Times New Roman" w:hAnsi="Times New Roman" w:cs="Times New Roman"/>
          <w:color w:val="000000"/>
          <w:sz w:val="28"/>
          <w:szCs w:val="28"/>
          <w:shd w:val="clear" w:color="auto" w:fill="FFFFFF"/>
          <w:lang w:eastAsia="vi-VN"/>
        </w:rPr>
      </w:pPr>
      <w:r w:rsidRPr="0014205A">
        <w:rPr>
          <w:rFonts w:ascii="Times New Roman" w:eastAsia="Times New Roman" w:hAnsi="Times New Roman" w:cs="Times New Roman"/>
          <w:color w:val="000000"/>
          <w:sz w:val="28"/>
          <w:szCs w:val="28"/>
          <w:shd w:val="clear" w:color="auto" w:fill="FFFFFF"/>
          <w:lang w:eastAsia="vi-VN"/>
        </w:rPr>
        <w:tab/>
      </w:r>
      <w:r w:rsidRPr="0014205A">
        <w:rPr>
          <w:rFonts w:ascii="Times New Roman" w:eastAsia="Times New Roman" w:hAnsi="Times New Roman" w:cs="Times New Roman"/>
          <w:b/>
          <w:color w:val="000000"/>
          <w:sz w:val="28"/>
          <w:szCs w:val="28"/>
          <w:shd w:val="clear" w:color="auto" w:fill="FFFFFF"/>
          <w:lang w:eastAsia="vi-VN"/>
        </w:rPr>
        <w:t>c.</w:t>
      </w:r>
      <w:r w:rsidRPr="0014205A">
        <w:rPr>
          <w:rFonts w:ascii="Times New Roman" w:eastAsia="Times New Roman" w:hAnsi="Times New Roman" w:cs="Times New Roman"/>
          <w:color w:val="000000"/>
          <w:sz w:val="28"/>
          <w:szCs w:val="28"/>
          <w:shd w:val="clear" w:color="auto" w:fill="FFFFFF"/>
          <w:lang w:eastAsia="vi-VN"/>
        </w:rPr>
        <w:t xml:space="preserve"> Nêu hậu quả của tai nạn vũ khí, chất cháy nổ, chất độc hại.</w:t>
      </w:r>
    </w:p>
    <w:p w:rsidR="00E17EA6" w:rsidRPr="00341FD8" w:rsidRDefault="00E17EA6" w:rsidP="00E17EA6">
      <w:pPr>
        <w:shd w:val="clear" w:color="auto" w:fill="FFFFFF"/>
        <w:ind w:firstLine="720"/>
        <w:jc w:val="both"/>
        <w:rPr>
          <w:rFonts w:ascii="Times New Roman" w:eastAsia="Times New Roman" w:hAnsi="Times New Roman" w:cs="Times New Roman"/>
          <w:color w:val="000000"/>
          <w:sz w:val="28"/>
          <w:szCs w:val="28"/>
          <w:lang w:eastAsia="en-US"/>
        </w:rPr>
      </w:pPr>
      <w:r w:rsidRPr="00341FD8">
        <w:rPr>
          <w:rFonts w:ascii="Times New Roman" w:eastAsia="Times New Roman" w:hAnsi="Times New Roman" w:cs="Times New Roman"/>
          <w:bCs/>
          <w:color w:val="000000"/>
          <w:sz w:val="28"/>
          <w:szCs w:val="28"/>
          <w:shd w:val="clear" w:color="auto" w:fill="FFFFFF"/>
          <w:lang w:eastAsia="en-US"/>
        </w:rPr>
        <w:t>mặt ở nơi xảy ra bạc lực gia đình thì chúng ta phải  có trách nhiệm như thế nào?</w:t>
      </w:r>
    </w:p>
    <w:p w:rsidR="00E17EA6" w:rsidRPr="00E22840" w:rsidRDefault="00E17EA6" w:rsidP="00E17EA6">
      <w:pPr>
        <w:shd w:val="clear" w:color="auto" w:fill="FFFFFF"/>
        <w:jc w:val="both"/>
        <w:rPr>
          <w:rFonts w:ascii="Times New Roman" w:eastAsia="Times New Roman" w:hAnsi="Times New Roman" w:cs="Times New Roman"/>
          <w:i/>
          <w:iCs/>
          <w:color w:val="222222"/>
          <w:spacing w:val="-8"/>
          <w:sz w:val="28"/>
          <w:szCs w:val="28"/>
          <w:lang w:eastAsia="en-US"/>
        </w:rPr>
      </w:pPr>
      <w:r w:rsidRPr="00E22840">
        <w:rPr>
          <w:rFonts w:ascii="Times New Roman" w:eastAsia="Times New Roman" w:hAnsi="Times New Roman" w:cs="Times New Roman"/>
          <w:b/>
          <w:bCs/>
          <w:color w:val="222222"/>
          <w:spacing w:val="-8"/>
          <w:sz w:val="28"/>
          <w:szCs w:val="28"/>
          <w:lang w:eastAsia="en-US"/>
        </w:rPr>
        <w:t xml:space="preserve">Câu </w:t>
      </w:r>
      <w:r>
        <w:rPr>
          <w:rFonts w:ascii="Times New Roman" w:eastAsia="Times New Roman" w:hAnsi="Times New Roman" w:cs="Times New Roman"/>
          <w:b/>
          <w:bCs/>
          <w:color w:val="222222"/>
          <w:spacing w:val="-8"/>
          <w:sz w:val="28"/>
          <w:szCs w:val="28"/>
          <w:lang w:eastAsia="en-US"/>
        </w:rPr>
        <w:t>2</w:t>
      </w:r>
      <w:r w:rsidRPr="00E22840">
        <w:rPr>
          <w:rFonts w:ascii="Times New Roman" w:eastAsia="Times New Roman" w:hAnsi="Times New Roman" w:cs="Times New Roman"/>
          <w:color w:val="222222"/>
          <w:spacing w:val="-8"/>
          <w:sz w:val="28"/>
          <w:szCs w:val="28"/>
          <w:lang w:eastAsia="en-US"/>
        </w:rPr>
        <w:t xml:space="preserve"> </w:t>
      </w:r>
    </w:p>
    <w:p w:rsidR="00E17EA6" w:rsidRPr="00E22840" w:rsidRDefault="00E17EA6" w:rsidP="00E17EA6">
      <w:pPr>
        <w:shd w:val="clear" w:color="auto" w:fill="FFFFFF"/>
        <w:jc w:val="both"/>
        <w:rPr>
          <w:rFonts w:ascii="Times New Roman" w:eastAsia="Times New Roman" w:hAnsi="Times New Roman" w:cs="Times New Roman"/>
          <w:color w:val="222222"/>
          <w:spacing w:val="-4"/>
          <w:sz w:val="28"/>
          <w:szCs w:val="28"/>
          <w:lang w:eastAsia="en-US"/>
        </w:rPr>
      </w:pPr>
      <w:r w:rsidRPr="00E22840">
        <w:rPr>
          <w:rFonts w:ascii="Times New Roman" w:eastAsia="Times New Roman" w:hAnsi="Times New Roman" w:cs="Times New Roman"/>
          <w:i/>
          <w:iCs/>
          <w:color w:val="222222"/>
          <w:spacing w:val="-4"/>
          <w:sz w:val="28"/>
          <w:szCs w:val="28"/>
          <w:lang w:eastAsia="en-US"/>
        </w:rPr>
        <w:tab/>
      </w:r>
      <w:r w:rsidRPr="00E22840">
        <w:rPr>
          <w:rFonts w:ascii="Times New Roman" w:eastAsia="Times New Roman" w:hAnsi="Times New Roman" w:cs="Times New Roman"/>
          <w:color w:val="222222"/>
          <w:spacing w:val="-4"/>
          <w:sz w:val="28"/>
          <w:szCs w:val="28"/>
          <w:lang w:eastAsia="en-US"/>
        </w:rPr>
        <w:t xml:space="preserve">Tình huống: Bạn H và nhóm bạn rủ nhau đi xem phim. Bạn H và các bạn muốn mua thêm nước uống, bỏng ngô nhưng không đủ tiền. Bạn H không suy nghĩ </w:t>
      </w:r>
      <w:r w:rsidRPr="00E22840">
        <w:rPr>
          <w:rFonts w:ascii="Times New Roman" w:eastAsia="Times New Roman" w:hAnsi="Times New Roman" w:cs="Times New Roman"/>
          <w:color w:val="222222"/>
          <w:spacing w:val="-4"/>
          <w:sz w:val="28"/>
          <w:szCs w:val="28"/>
          <w:lang w:eastAsia="en-US"/>
        </w:rPr>
        <w:lastRenderedPageBreak/>
        <w:t xml:space="preserve">và lấy ngay số tiền mua đồ dùng học tập mà mẹ vừa đưa sáng nay để mua nước, bỏng ngô cho các bạn. </w:t>
      </w:r>
    </w:p>
    <w:p w:rsidR="00E17EA6" w:rsidRPr="00E22840" w:rsidRDefault="00E17EA6" w:rsidP="00E17EA6">
      <w:pPr>
        <w:shd w:val="clear" w:color="auto" w:fill="FFFFFF"/>
        <w:ind w:firstLine="720"/>
        <w:jc w:val="both"/>
        <w:rPr>
          <w:rFonts w:ascii="Times New Roman" w:eastAsia="Times New Roman" w:hAnsi="Times New Roman" w:cs="Times New Roman"/>
          <w:color w:val="222222"/>
          <w:spacing w:val="4"/>
          <w:sz w:val="28"/>
          <w:szCs w:val="28"/>
          <w:lang w:eastAsia="en-US"/>
        </w:rPr>
      </w:pPr>
      <w:r w:rsidRPr="00E22840">
        <w:rPr>
          <w:rFonts w:ascii="Times New Roman" w:eastAsia="Times New Roman" w:hAnsi="Times New Roman" w:cs="Times New Roman"/>
          <w:color w:val="222222"/>
          <w:spacing w:val="4"/>
          <w:sz w:val="28"/>
          <w:szCs w:val="28"/>
          <w:lang w:eastAsia="en-US"/>
        </w:rPr>
        <w:t>Thấy vậy, các bạn trong nhóm đã khuyên bạn ấy không nên chi tiêu như vậy. Thế nhưng, bạn H lại nói: “Không cần phải tính toán làm gì, hết tiền thì mình lại xin bố mẹ”.</w:t>
      </w:r>
    </w:p>
    <w:p w:rsidR="00E17EA6" w:rsidRPr="00E22840" w:rsidRDefault="00E17EA6" w:rsidP="00E17EA6">
      <w:pPr>
        <w:shd w:val="clear" w:color="auto" w:fill="FFFFFF"/>
        <w:ind w:firstLine="720"/>
        <w:jc w:val="both"/>
        <w:rPr>
          <w:rFonts w:ascii="Times New Roman" w:eastAsia="Times New Roman" w:hAnsi="Times New Roman" w:cs="Times New Roman"/>
          <w:b/>
          <w:bCs/>
          <w:color w:val="222222"/>
          <w:spacing w:val="-8"/>
          <w:sz w:val="28"/>
          <w:szCs w:val="28"/>
          <w:lang w:eastAsia="en-US"/>
        </w:rPr>
      </w:pPr>
      <w:r w:rsidRPr="00E22840">
        <w:rPr>
          <w:rFonts w:ascii="Times New Roman" w:eastAsia="Times New Roman" w:hAnsi="Times New Roman" w:cs="Times New Roman"/>
          <w:b/>
          <w:bCs/>
          <w:color w:val="222222"/>
          <w:spacing w:val="-8"/>
          <w:sz w:val="28"/>
          <w:szCs w:val="28"/>
          <w:lang w:eastAsia="en-US"/>
        </w:rPr>
        <w:t>Câu hỏi:</w:t>
      </w:r>
    </w:p>
    <w:p w:rsidR="00E17EA6" w:rsidRPr="00E22840" w:rsidRDefault="00E17EA6" w:rsidP="00E17EA6">
      <w:pPr>
        <w:shd w:val="clear" w:color="auto" w:fill="FFFFFF"/>
        <w:ind w:firstLine="720"/>
        <w:jc w:val="both"/>
        <w:rPr>
          <w:rFonts w:ascii="Times New Roman" w:eastAsia="Times New Roman" w:hAnsi="Times New Roman" w:cs="Times New Roman"/>
          <w:color w:val="222222"/>
          <w:spacing w:val="-8"/>
          <w:sz w:val="28"/>
          <w:szCs w:val="28"/>
          <w:lang w:eastAsia="en-US"/>
        </w:rPr>
      </w:pPr>
      <w:r w:rsidRPr="00E22840">
        <w:rPr>
          <w:rFonts w:ascii="Times New Roman" w:eastAsia="Times New Roman" w:hAnsi="Times New Roman" w:cs="Times New Roman"/>
          <w:color w:val="222222"/>
          <w:spacing w:val="-8"/>
          <w:sz w:val="28"/>
          <w:szCs w:val="28"/>
          <w:lang w:eastAsia="en-US"/>
        </w:rPr>
        <w:t>a. Em có nhận xét gì về cách chi tiêu của bạn H?</w:t>
      </w:r>
    </w:p>
    <w:p w:rsidR="00E17EA6" w:rsidRPr="00A238A2" w:rsidRDefault="00E17EA6" w:rsidP="00E17EA6">
      <w:pPr>
        <w:shd w:val="clear" w:color="auto" w:fill="FFFFFF"/>
        <w:ind w:firstLine="720"/>
        <w:jc w:val="both"/>
        <w:rPr>
          <w:rFonts w:ascii="Times New Roman" w:eastAsia="Times New Roman" w:hAnsi="Times New Roman" w:cs="Times New Roman"/>
          <w:b/>
          <w:bCs/>
          <w:color w:val="222222"/>
          <w:spacing w:val="-8"/>
          <w:sz w:val="28"/>
          <w:szCs w:val="28"/>
          <w:lang w:eastAsia="en-US"/>
        </w:rPr>
      </w:pPr>
      <w:r w:rsidRPr="00E22840">
        <w:rPr>
          <w:rFonts w:ascii="Times New Roman" w:eastAsia="Times New Roman" w:hAnsi="Times New Roman" w:cs="Times New Roman"/>
          <w:color w:val="222222"/>
          <w:spacing w:val="-8"/>
          <w:sz w:val="28"/>
          <w:szCs w:val="28"/>
          <w:lang w:eastAsia="en-US"/>
        </w:rPr>
        <w:t>b. Nếu em là bạn của bạn H, em sẽ khuyên bạn H như thế nào để có thói quen chi tiêu tốt hơn?</w:t>
      </w:r>
    </w:p>
    <w:p w:rsidR="005474F0" w:rsidRPr="003857C3" w:rsidRDefault="005474F0" w:rsidP="00E63722">
      <w:pPr>
        <w:spacing w:line="276" w:lineRule="auto"/>
        <w:ind w:left="70"/>
        <w:jc w:val="both"/>
        <w:rPr>
          <w:rFonts w:ascii="Times New Roman" w:hAnsi="Times New Roman" w:cs="Times New Roman"/>
          <w:b/>
          <w:bCs/>
          <w:sz w:val="28"/>
          <w:szCs w:val="28"/>
          <w:lang w:val="vi-VN"/>
        </w:rPr>
      </w:pPr>
    </w:p>
    <w:p w:rsidR="00CB7BDE" w:rsidRPr="00CB7BDE" w:rsidRDefault="00CB7BDE" w:rsidP="00CB7BDE">
      <w:pPr>
        <w:pBdr>
          <w:top w:val="nil"/>
          <w:left w:val="nil"/>
          <w:bottom w:val="nil"/>
          <w:right w:val="nil"/>
          <w:between w:val="nil"/>
        </w:pBdr>
        <w:spacing w:line="276" w:lineRule="auto"/>
        <w:jc w:val="both"/>
        <w:rPr>
          <w:rFonts w:ascii="Times New Roman" w:eastAsia="Arial" w:hAnsi="Times New Roman" w:cs="Times New Roman"/>
          <w:b/>
          <w:color w:val="000000"/>
          <w:sz w:val="28"/>
          <w:szCs w:val="28"/>
          <w:shd w:val="clear" w:color="auto" w:fill="FFFFFF"/>
          <w:lang w:eastAsia="en-US"/>
        </w:rPr>
      </w:pPr>
      <w:r>
        <w:rPr>
          <w:rFonts w:ascii="Times New Roman" w:eastAsia="Times New Roman" w:hAnsi="Times New Roman" w:cs="Times New Roman"/>
          <w:b/>
          <w:color w:val="000000"/>
          <w:sz w:val="28"/>
          <w:szCs w:val="28"/>
          <w:lang w:eastAsia="en-US"/>
        </w:rPr>
        <w:t xml:space="preserve">Câu 3. </w:t>
      </w:r>
      <w:r w:rsidRPr="00CB7BDE">
        <w:rPr>
          <w:rFonts w:ascii="Times New Roman" w:eastAsia="Arial" w:hAnsi="Times New Roman" w:cs="Times New Roman"/>
          <w:b/>
          <w:sz w:val="28"/>
          <w:szCs w:val="28"/>
          <w:lang w:val="vi" w:eastAsia="en-US"/>
        </w:rPr>
        <w:t>Tình huống</w:t>
      </w:r>
      <w:r w:rsidRPr="00CB7BDE">
        <w:rPr>
          <w:rFonts w:ascii="Times New Roman" w:eastAsia="Arial" w:hAnsi="Times New Roman" w:cs="Times New Roman"/>
          <w:b/>
          <w:color w:val="000000"/>
          <w:sz w:val="28"/>
          <w:szCs w:val="28"/>
          <w:shd w:val="clear" w:color="auto" w:fill="FFFFFF"/>
          <w:lang w:eastAsia="en-US"/>
        </w:rPr>
        <w:t>:</w:t>
      </w:r>
    </w:p>
    <w:p w:rsidR="00CB7BDE" w:rsidRPr="00CB7BDE" w:rsidRDefault="00CB7BDE" w:rsidP="00CB7BDE">
      <w:pPr>
        <w:pBdr>
          <w:top w:val="nil"/>
          <w:left w:val="nil"/>
          <w:bottom w:val="nil"/>
          <w:right w:val="nil"/>
          <w:between w:val="nil"/>
        </w:pBdr>
        <w:spacing w:line="276" w:lineRule="auto"/>
        <w:jc w:val="both"/>
        <w:rPr>
          <w:rFonts w:ascii="Times New Roman" w:eastAsia="Arial" w:hAnsi="Times New Roman" w:cs="Times New Roman"/>
          <w:b/>
          <w:color w:val="000000"/>
          <w:sz w:val="28"/>
          <w:szCs w:val="28"/>
          <w:shd w:val="clear" w:color="auto" w:fill="FFFFFF"/>
          <w:lang w:eastAsia="en-US"/>
        </w:rPr>
      </w:pPr>
      <w:r w:rsidRPr="00CB7BDE">
        <w:rPr>
          <w:rFonts w:ascii="Times New Roman" w:eastAsia="Arial" w:hAnsi="Times New Roman" w:cs="Times New Roman"/>
          <w:b/>
          <w:color w:val="000000"/>
          <w:sz w:val="28"/>
          <w:szCs w:val="28"/>
          <w:shd w:val="clear" w:color="auto" w:fill="FFFFFF"/>
          <w:lang w:eastAsia="en-US"/>
        </w:rPr>
        <w:tab/>
      </w:r>
      <w:r w:rsidRPr="00CB7BDE">
        <w:rPr>
          <w:rFonts w:ascii="Times New Roman" w:eastAsia="Times New Roman" w:hAnsi="Times New Roman" w:cs="Times New Roman"/>
          <w:spacing w:val="-5"/>
          <w:sz w:val="28"/>
          <w:szCs w:val="28"/>
          <w:lang w:eastAsia="en-US"/>
        </w:rPr>
        <w:t>Bạn K rất thích những bức ảnh 3D mô phỏng các nhân vật siêu anh hùng. Bạn K thường trích ra một ít tiền tiêu vặt đề mua. Mỗi khi cô bán hàng trưng bày những bức ảnh 3D mới thì bạn K lại tìm đến bạn thân vay tiền để mua. Bạn K nói với bạn: “Bạn cho mình mượn tiền nhé, mình sẽ gửi trả bạn sau”.</w:t>
      </w:r>
    </w:p>
    <w:p w:rsidR="00CB7BDE" w:rsidRPr="00CB7BDE" w:rsidRDefault="00CB7BDE" w:rsidP="00CB7BDE">
      <w:pPr>
        <w:pBdr>
          <w:top w:val="nil"/>
          <w:left w:val="nil"/>
          <w:bottom w:val="nil"/>
          <w:right w:val="nil"/>
          <w:between w:val="nil"/>
        </w:pBdr>
        <w:spacing w:line="276" w:lineRule="auto"/>
        <w:jc w:val="both"/>
        <w:rPr>
          <w:rFonts w:ascii="Times New Roman" w:eastAsia="Arial" w:hAnsi="Times New Roman" w:cs="Times New Roman"/>
          <w:b/>
          <w:color w:val="000000"/>
          <w:sz w:val="28"/>
          <w:szCs w:val="28"/>
          <w:shd w:val="clear" w:color="auto" w:fill="FFFFFF"/>
          <w:lang w:eastAsia="en-US"/>
        </w:rPr>
      </w:pPr>
      <w:r w:rsidRPr="00CB7BDE">
        <w:rPr>
          <w:rFonts w:ascii="Times New Roman" w:eastAsia="Arial" w:hAnsi="Times New Roman" w:cs="Times New Roman"/>
          <w:b/>
          <w:color w:val="000000"/>
          <w:sz w:val="28"/>
          <w:szCs w:val="28"/>
          <w:shd w:val="clear" w:color="auto" w:fill="FFFFFF"/>
          <w:lang w:eastAsia="en-US"/>
        </w:rPr>
        <w:tab/>
      </w:r>
      <w:r w:rsidRPr="00CB7BDE">
        <w:rPr>
          <w:rFonts w:ascii="Times New Roman" w:eastAsia="Times New Roman" w:hAnsi="Times New Roman" w:cs="Times New Roman"/>
          <w:b/>
          <w:spacing w:val="-5"/>
          <w:sz w:val="28"/>
          <w:szCs w:val="28"/>
          <w:lang w:eastAsia="en-US"/>
        </w:rPr>
        <w:t>a</w:t>
      </w:r>
      <w:r w:rsidRPr="00CB7BDE">
        <w:rPr>
          <w:rFonts w:ascii="Times New Roman" w:eastAsia="Times New Roman" w:hAnsi="Times New Roman" w:cs="Times New Roman"/>
          <w:b/>
          <w:spacing w:val="-5"/>
          <w:sz w:val="24"/>
          <w:szCs w:val="24"/>
          <w:lang w:eastAsia="en-US"/>
        </w:rPr>
        <w:t>.</w:t>
      </w:r>
      <w:r w:rsidRPr="00CB7BDE">
        <w:rPr>
          <w:rFonts w:ascii="Times New Roman" w:eastAsia="Times New Roman" w:hAnsi="Times New Roman" w:cs="Times New Roman"/>
          <w:spacing w:val="-5"/>
          <w:sz w:val="24"/>
          <w:szCs w:val="24"/>
          <w:lang w:eastAsia="en-US"/>
        </w:rPr>
        <w:t xml:space="preserve"> </w:t>
      </w:r>
      <w:r w:rsidRPr="00CB7BDE">
        <w:rPr>
          <w:rFonts w:ascii="Times New Roman" w:eastAsia="Times New Roman" w:hAnsi="Times New Roman" w:cs="Times New Roman"/>
          <w:spacing w:val="-5"/>
          <w:sz w:val="28"/>
          <w:szCs w:val="28"/>
          <w:lang w:eastAsia="en-US"/>
        </w:rPr>
        <w:t>Em có đồng tình với hành động của bạn K không? Vì sao?</w:t>
      </w:r>
    </w:p>
    <w:p w:rsidR="00CB7BDE" w:rsidRPr="00CB7BDE" w:rsidRDefault="00CB7BDE" w:rsidP="00CB7BDE">
      <w:pPr>
        <w:pBdr>
          <w:top w:val="nil"/>
          <w:left w:val="nil"/>
          <w:bottom w:val="nil"/>
          <w:right w:val="nil"/>
          <w:between w:val="nil"/>
        </w:pBdr>
        <w:spacing w:line="276" w:lineRule="auto"/>
        <w:jc w:val="both"/>
        <w:rPr>
          <w:rFonts w:ascii="Times New Roman" w:eastAsia="Arial" w:hAnsi="Times New Roman" w:cs="Times New Roman"/>
          <w:b/>
          <w:color w:val="000000"/>
          <w:sz w:val="28"/>
          <w:szCs w:val="28"/>
          <w:shd w:val="clear" w:color="auto" w:fill="FFFFFF"/>
          <w:lang w:eastAsia="en-US"/>
        </w:rPr>
      </w:pPr>
      <w:r w:rsidRPr="00CB7BDE">
        <w:rPr>
          <w:rFonts w:ascii="Times New Roman" w:eastAsia="Arial" w:hAnsi="Times New Roman" w:cs="Times New Roman"/>
          <w:b/>
          <w:color w:val="000000"/>
          <w:sz w:val="28"/>
          <w:szCs w:val="28"/>
          <w:shd w:val="clear" w:color="auto" w:fill="FFFFFF"/>
          <w:lang w:eastAsia="en-US"/>
        </w:rPr>
        <w:tab/>
      </w:r>
      <w:r w:rsidRPr="00CB7BDE">
        <w:rPr>
          <w:rFonts w:ascii="Times New Roman" w:eastAsia="Times New Roman" w:hAnsi="Times New Roman" w:cs="Times New Roman"/>
          <w:b/>
          <w:spacing w:val="-5"/>
          <w:sz w:val="28"/>
          <w:szCs w:val="28"/>
          <w:lang w:eastAsia="en-US"/>
        </w:rPr>
        <w:t>b</w:t>
      </w:r>
      <w:r w:rsidRPr="00CB7BDE">
        <w:rPr>
          <w:rFonts w:ascii="Times New Roman" w:eastAsia="Times New Roman" w:hAnsi="Times New Roman" w:cs="Times New Roman"/>
          <w:spacing w:val="-5"/>
          <w:sz w:val="24"/>
          <w:szCs w:val="24"/>
          <w:lang w:eastAsia="en-US"/>
        </w:rPr>
        <w:t xml:space="preserve">. </w:t>
      </w:r>
      <w:r w:rsidRPr="00CB7BDE">
        <w:rPr>
          <w:rFonts w:ascii="Times New Roman" w:eastAsia="Times New Roman" w:hAnsi="Times New Roman" w:cs="Times New Roman"/>
          <w:spacing w:val="-5"/>
          <w:sz w:val="28"/>
          <w:szCs w:val="28"/>
          <w:lang w:eastAsia="en-US"/>
        </w:rPr>
        <w:t>Nếu là bạn của bạn K, em sẽ tư vấn cho bạn như thế nào?</w:t>
      </w:r>
      <w:r w:rsidRPr="00CB7BDE">
        <w:rPr>
          <w:rFonts w:ascii="Times New Roman" w:eastAsia="Arial" w:hAnsi="Times New Roman" w:cs="Times New Roman"/>
          <w:b/>
          <w:color w:val="000000"/>
          <w:sz w:val="28"/>
          <w:szCs w:val="28"/>
          <w:shd w:val="clear" w:color="auto" w:fill="FFFFFF"/>
          <w:lang w:val="vi" w:eastAsia="en-US"/>
        </w:rPr>
        <w:tab/>
      </w:r>
    </w:p>
    <w:p w:rsidR="00D62D60" w:rsidRPr="00D62D60" w:rsidRDefault="00D62D60" w:rsidP="00D62D60">
      <w:pPr>
        <w:outlineLvl w:val="2"/>
        <w:rPr>
          <w:rFonts w:ascii="Times New Roman" w:eastAsia="Times New Roman" w:hAnsi="Times New Roman" w:cs="Times New Roman"/>
          <w:b/>
          <w:bCs/>
          <w:sz w:val="28"/>
          <w:szCs w:val="28"/>
          <w:lang w:eastAsia="en-US"/>
        </w:rPr>
      </w:pPr>
      <w:r>
        <w:rPr>
          <w:rFonts w:ascii="Times New Roman" w:eastAsia="Times New Roman" w:hAnsi="Times New Roman" w:cs="Times New Roman"/>
          <w:b/>
          <w:bCs/>
          <w:sz w:val="28"/>
          <w:szCs w:val="28"/>
          <w:lang w:val="vi-VN" w:eastAsia="en-US"/>
        </w:rPr>
        <w:t>Câu 4</w:t>
      </w:r>
      <w:r>
        <w:rPr>
          <w:rFonts w:ascii="Times New Roman" w:eastAsia="Times New Roman" w:hAnsi="Times New Roman" w:cs="Times New Roman"/>
          <w:b/>
          <w:bCs/>
          <w:sz w:val="28"/>
          <w:szCs w:val="28"/>
          <w:lang w:eastAsia="en-US"/>
        </w:rPr>
        <w:t xml:space="preserve">. </w:t>
      </w:r>
      <w:r w:rsidRPr="00D62D60">
        <w:rPr>
          <w:rFonts w:ascii="Times New Roman" w:eastAsia="Times New Roman" w:hAnsi="Times New Roman" w:cs="Times New Roman"/>
          <w:b/>
          <w:bCs/>
          <w:sz w:val="28"/>
          <w:szCs w:val="28"/>
          <w:lang w:eastAsia="en-US"/>
        </w:rPr>
        <w:t>Tình huống:</w:t>
      </w:r>
    </w:p>
    <w:p w:rsidR="00D62D60" w:rsidRPr="00D62D60" w:rsidRDefault="00D62D60" w:rsidP="00D62D60">
      <w:pPr>
        <w:rPr>
          <w:rFonts w:ascii="Times New Roman" w:eastAsia="Times New Roman" w:hAnsi="Times New Roman" w:cs="Times New Roman"/>
          <w:sz w:val="28"/>
          <w:szCs w:val="28"/>
          <w:lang w:eastAsia="en-US"/>
        </w:rPr>
      </w:pPr>
      <w:r>
        <w:rPr>
          <w:rFonts w:ascii="Times New Roman" w:eastAsia="Times New Roman" w:hAnsi="Times New Roman" w:cs="Times New Roman"/>
          <w:sz w:val="28"/>
          <w:szCs w:val="28"/>
          <w:lang w:eastAsia="en-US"/>
        </w:rPr>
        <w:tab/>
      </w:r>
      <w:r w:rsidRPr="00D62D60">
        <w:rPr>
          <w:rFonts w:ascii="Times New Roman" w:eastAsia="Times New Roman" w:hAnsi="Times New Roman" w:cs="Times New Roman"/>
          <w:sz w:val="28"/>
          <w:szCs w:val="28"/>
          <w:lang w:eastAsia="en-US"/>
        </w:rPr>
        <w:t>M là học sinh lớp 7 và rất yêu thích môn Toán. M đặt mục tiêu đạt điểm trung bình môn Toán từ 7.0 lên 9.0 trong học kỳ tới. Tuy nhiên, M chưa có kế hoạch cụ thể và thường xuyên trì hoãn việc học để chơi game.</w:t>
      </w:r>
    </w:p>
    <w:p w:rsidR="0014205A" w:rsidRPr="00D62D60" w:rsidRDefault="00D62D60" w:rsidP="00D62D60">
      <w:pPr>
        <w:ind w:left="851"/>
        <w:rPr>
          <w:rFonts w:ascii="Times New Roman" w:eastAsia="Times New Roman" w:hAnsi="Times New Roman" w:cs="Times New Roman"/>
          <w:sz w:val="28"/>
          <w:szCs w:val="28"/>
          <w:lang w:eastAsia="en-US"/>
        </w:rPr>
      </w:pPr>
      <w:r w:rsidRPr="00D62D60">
        <w:rPr>
          <w:rFonts w:ascii="Times New Roman" w:eastAsia="Times New Roman" w:hAnsi="Times New Roman" w:cs="Times New Roman"/>
          <w:b/>
          <w:bCs/>
          <w:sz w:val="28"/>
          <w:szCs w:val="28"/>
          <w:lang w:eastAsia="en-US"/>
        </w:rPr>
        <w:t>Câu hỏi:</w:t>
      </w:r>
      <w:r w:rsidRPr="00D62D60">
        <w:rPr>
          <w:rFonts w:ascii="Times New Roman" w:eastAsia="Times New Roman" w:hAnsi="Times New Roman" w:cs="Times New Roman"/>
          <w:sz w:val="28"/>
          <w:szCs w:val="28"/>
          <w:lang w:eastAsia="en-US"/>
        </w:rPr>
        <w:br/>
        <w:t>a) Theo em, M gặp phải khó khăn gì trong việc đạt mục tiêu?</w:t>
      </w:r>
      <w:r w:rsidRPr="00D62D60">
        <w:rPr>
          <w:rFonts w:ascii="Times New Roman" w:eastAsia="Times New Roman" w:hAnsi="Times New Roman" w:cs="Times New Roman"/>
          <w:sz w:val="28"/>
          <w:szCs w:val="28"/>
          <w:lang w:eastAsia="en-US"/>
        </w:rPr>
        <w:br/>
        <w:t>b) Để đạt được mục tiêu đã đề ra, M cần làm gì?</w:t>
      </w:r>
    </w:p>
    <w:p w:rsidR="0014205A" w:rsidRPr="0014205A" w:rsidRDefault="0014205A" w:rsidP="0014205A">
      <w:pPr>
        <w:spacing w:line="276" w:lineRule="auto"/>
        <w:jc w:val="both"/>
        <w:rPr>
          <w:rFonts w:ascii="Times New Roman" w:eastAsia="Calibri" w:hAnsi="Times New Roman" w:cs="Times New Roman"/>
          <w:b/>
          <w:bCs/>
          <w:sz w:val="28"/>
          <w:szCs w:val="28"/>
          <w:lang w:eastAsia="en-US"/>
        </w:rPr>
      </w:pPr>
      <w:r w:rsidRPr="0014205A">
        <w:rPr>
          <w:rFonts w:ascii="Times New Roman" w:eastAsia="Calibri" w:hAnsi="Times New Roman" w:cs="Times New Roman"/>
          <w:b/>
          <w:sz w:val="28"/>
          <w:szCs w:val="28"/>
          <w:lang w:eastAsia="en-US"/>
        </w:rPr>
        <w:t>Câu</w:t>
      </w:r>
      <w:r>
        <w:rPr>
          <w:rFonts w:ascii="Times New Roman" w:eastAsia="Calibri" w:hAnsi="Times New Roman" w:cs="Times New Roman"/>
          <w:b/>
          <w:sz w:val="28"/>
          <w:szCs w:val="28"/>
          <w:lang w:eastAsia="en-US"/>
        </w:rPr>
        <w:t xml:space="preserve"> 5</w:t>
      </w:r>
      <w:r w:rsidRPr="0014205A">
        <w:rPr>
          <w:rFonts w:ascii="Times New Roman" w:eastAsia="Calibri" w:hAnsi="Times New Roman" w:cs="Times New Roman"/>
          <w:b/>
          <w:sz w:val="28"/>
          <w:szCs w:val="28"/>
          <w:lang w:eastAsia="en-US"/>
        </w:rPr>
        <w:t xml:space="preserve">. (2,0 điểm) </w:t>
      </w:r>
      <w:r w:rsidRPr="0014205A">
        <w:rPr>
          <w:rFonts w:ascii="Times New Roman" w:eastAsia="Calibri" w:hAnsi="Times New Roman" w:cs="Times New Roman"/>
          <w:b/>
          <w:bCs/>
          <w:sz w:val="28"/>
          <w:szCs w:val="28"/>
          <w:lang w:val="vi-VN" w:eastAsia="en-US"/>
        </w:rPr>
        <w:t>Tình huống</w:t>
      </w:r>
      <w:r w:rsidRPr="0014205A">
        <w:rPr>
          <w:rFonts w:ascii="Times New Roman" w:eastAsia="Calibri" w:hAnsi="Times New Roman" w:cs="Times New Roman"/>
          <w:b/>
          <w:bCs/>
          <w:sz w:val="28"/>
          <w:szCs w:val="28"/>
          <w:lang w:eastAsia="en-US"/>
        </w:rPr>
        <w:t>:</w:t>
      </w:r>
    </w:p>
    <w:p w:rsidR="0014205A" w:rsidRPr="0014205A" w:rsidRDefault="0014205A" w:rsidP="0014205A">
      <w:pPr>
        <w:ind w:firstLine="720"/>
        <w:jc w:val="both"/>
        <w:rPr>
          <w:rFonts w:ascii="Times New Roman" w:eastAsia="Times New Roman" w:hAnsi="Times New Roman" w:cs="Times New Roman"/>
          <w:sz w:val="28"/>
          <w:szCs w:val="28"/>
          <w:shd w:val="clear" w:color="auto" w:fill="FFFFFF"/>
          <w:lang w:val="vi-VN" w:eastAsia="vi-VN"/>
        </w:rPr>
      </w:pPr>
      <w:r w:rsidRPr="0014205A">
        <w:rPr>
          <w:rFonts w:ascii="Times New Roman" w:eastAsia="Times New Roman" w:hAnsi="Times New Roman" w:cs="Times New Roman"/>
          <w:sz w:val="28"/>
          <w:szCs w:val="28"/>
          <w:shd w:val="clear" w:color="auto" w:fill="FFFFFF"/>
          <w:lang w:val="vi-VN" w:eastAsia="vi-VN"/>
        </w:rPr>
        <w:t>Bạn T thường xuyên bị mẹ kế la mắng, đánh đập. Mỗi lần không hài lòng với hành vi, việc làm hoặc kết quả học tập của bạn T, mẹ kế lại phạt và nhốt bạn ấy vào nhà kho, không cho ăn cơm, gặp gỡ bạn bè. Không những thế, mẹ kế còn đe doạ và yêu cầu bạn T không được nói chuyện bị phạt với ai, nếu nói ra thì sẽ không cho bạn ấy gặp mẹ ruột nữa.</w:t>
      </w:r>
    </w:p>
    <w:p w:rsidR="0014205A" w:rsidRPr="0014205A" w:rsidRDefault="0014205A" w:rsidP="0014205A">
      <w:pPr>
        <w:ind w:firstLine="720"/>
        <w:jc w:val="both"/>
        <w:rPr>
          <w:rFonts w:ascii="Times New Roman" w:eastAsia="Times New Roman" w:hAnsi="Times New Roman" w:cs="Times New Roman"/>
          <w:i/>
          <w:sz w:val="28"/>
          <w:szCs w:val="28"/>
          <w:shd w:val="clear" w:color="auto" w:fill="FFFFFF"/>
          <w:lang w:eastAsia="vi-VN"/>
        </w:rPr>
      </w:pPr>
      <w:r w:rsidRPr="0014205A">
        <w:rPr>
          <w:rFonts w:ascii="Times New Roman" w:eastAsia="Times New Roman" w:hAnsi="Times New Roman" w:cs="Times New Roman"/>
          <w:b/>
          <w:sz w:val="28"/>
          <w:szCs w:val="28"/>
          <w:lang w:val="vi-VN" w:eastAsia="vi-VN"/>
        </w:rPr>
        <w:t>Câu 1</w:t>
      </w:r>
      <w:r w:rsidRPr="0014205A">
        <w:rPr>
          <w:rFonts w:ascii="Times New Roman" w:eastAsia="Times New Roman" w:hAnsi="Times New Roman" w:cs="Times New Roman"/>
          <w:b/>
          <w:sz w:val="28"/>
          <w:szCs w:val="28"/>
          <w:lang w:eastAsia="vi-VN"/>
        </w:rPr>
        <w:t>.</w:t>
      </w:r>
      <w:r w:rsidRPr="0014205A">
        <w:rPr>
          <w:rFonts w:ascii="Times New Roman" w:eastAsia="Times New Roman" w:hAnsi="Times New Roman" w:cs="Times New Roman"/>
          <w:sz w:val="28"/>
          <w:szCs w:val="28"/>
          <w:shd w:val="clear" w:color="auto" w:fill="FFFFFF"/>
          <w:lang w:eastAsia="vi-VN"/>
        </w:rPr>
        <w:t xml:space="preserve"> Theo em, hành vi của mẹ kế bạn T là biểu hiện của hình thức bạo lực gia đình nào ?</w:t>
      </w:r>
    </w:p>
    <w:p w:rsidR="0014205A" w:rsidRPr="0014205A" w:rsidRDefault="0014205A" w:rsidP="0014205A">
      <w:pPr>
        <w:ind w:firstLine="720"/>
        <w:jc w:val="both"/>
        <w:rPr>
          <w:rFonts w:ascii="Times New Roman" w:eastAsia="Times New Roman" w:hAnsi="Times New Roman" w:cs="Times New Roman"/>
          <w:i/>
          <w:sz w:val="28"/>
          <w:szCs w:val="28"/>
          <w:shd w:val="clear" w:color="auto" w:fill="FFFFFF"/>
          <w:lang w:eastAsia="vi-VN"/>
        </w:rPr>
      </w:pPr>
      <w:r w:rsidRPr="0014205A">
        <w:rPr>
          <w:rFonts w:ascii="Times New Roman" w:eastAsia="Times New Roman" w:hAnsi="Times New Roman" w:cs="Times New Roman"/>
          <w:b/>
          <w:sz w:val="28"/>
          <w:szCs w:val="28"/>
          <w:lang w:val="vi-VN" w:eastAsia="vi-VN"/>
        </w:rPr>
        <w:t>Câu 2</w:t>
      </w:r>
      <w:r w:rsidRPr="0014205A">
        <w:rPr>
          <w:rFonts w:ascii="Times New Roman" w:eastAsia="Times New Roman" w:hAnsi="Times New Roman" w:cs="Times New Roman"/>
          <w:b/>
          <w:sz w:val="28"/>
          <w:szCs w:val="28"/>
          <w:lang w:eastAsia="vi-VN"/>
        </w:rPr>
        <w:t>.</w:t>
      </w:r>
      <w:r w:rsidRPr="0014205A">
        <w:rPr>
          <w:rFonts w:ascii="Times New Roman" w:eastAsia="Times New Roman" w:hAnsi="Times New Roman" w:cs="Times New Roman"/>
          <w:sz w:val="28"/>
          <w:szCs w:val="28"/>
          <w:lang w:eastAsia="vi-VN"/>
        </w:rPr>
        <w:t xml:space="preserve"> </w:t>
      </w:r>
      <w:r w:rsidRPr="0014205A">
        <w:rPr>
          <w:rFonts w:ascii="Times New Roman" w:eastAsia="Times New Roman" w:hAnsi="Times New Roman" w:cs="Times New Roman"/>
          <w:sz w:val="28"/>
          <w:szCs w:val="28"/>
          <w:shd w:val="clear" w:color="auto" w:fill="FFFFFF"/>
          <w:lang w:eastAsia="vi-VN"/>
        </w:rPr>
        <w:t>Hành vi đó sẽ bị pháp luật xử lí như thế nào ?</w:t>
      </w:r>
    </w:p>
    <w:p w:rsidR="0014205A" w:rsidRPr="0014205A" w:rsidRDefault="0014205A" w:rsidP="0014205A">
      <w:pPr>
        <w:ind w:firstLine="720"/>
        <w:jc w:val="both"/>
        <w:rPr>
          <w:rFonts w:ascii="Times New Roman" w:eastAsia="Times New Roman" w:hAnsi="Times New Roman" w:cs="Times New Roman"/>
          <w:i/>
          <w:sz w:val="28"/>
          <w:szCs w:val="28"/>
          <w:shd w:val="clear" w:color="auto" w:fill="FFFFFF"/>
          <w:lang w:eastAsia="vi-VN"/>
        </w:rPr>
      </w:pPr>
      <w:r w:rsidRPr="0014205A">
        <w:rPr>
          <w:rFonts w:ascii="Times New Roman" w:eastAsia="Times New Roman" w:hAnsi="Times New Roman" w:cs="Times New Roman"/>
          <w:b/>
          <w:sz w:val="28"/>
          <w:szCs w:val="28"/>
          <w:lang w:val="vi-VN" w:eastAsia="vi-VN"/>
        </w:rPr>
        <w:t>Câu 3</w:t>
      </w:r>
      <w:r w:rsidRPr="0014205A">
        <w:rPr>
          <w:rFonts w:ascii="Times New Roman" w:eastAsia="Times New Roman" w:hAnsi="Times New Roman" w:cs="Times New Roman"/>
          <w:b/>
          <w:sz w:val="28"/>
          <w:szCs w:val="28"/>
          <w:lang w:eastAsia="vi-VN"/>
        </w:rPr>
        <w:t>.</w:t>
      </w:r>
      <w:r w:rsidRPr="0014205A">
        <w:rPr>
          <w:rFonts w:ascii="Times New Roman" w:eastAsia="Times New Roman" w:hAnsi="Times New Roman" w:cs="Times New Roman"/>
          <w:sz w:val="28"/>
          <w:szCs w:val="28"/>
          <w:lang w:eastAsia="vi-VN"/>
        </w:rPr>
        <w:t xml:space="preserve"> </w:t>
      </w:r>
      <w:r w:rsidRPr="0014205A">
        <w:rPr>
          <w:rFonts w:ascii="Times New Roman" w:eastAsia="Times New Roman" w:hAnsi="Times New Roman" w:cs="Times New Roman"/>
          <w:sz w:val="28"/>
          <w:szCs w:val="28"/>
          <w:shd w:val="clear" w:color="auto" w:fill="FFFFFF"/>
          <w:lang w:eastAsia="vi-VN"/>
        </w:rPr>
        <w:t>Nếu em là bạn T, em sẽ làm gì ?</w:t>
      </w:r>
    </w:p>
    <w:p w:rsidR="005474F0" w:rsidRPr="003857C3" w:rsidRDefault="005474F0" w:rsidP="003857C3">
      <w:pPr>
        <w:spacing w:line="276" w:lineRule="auto"/>
        <w:ind w:left="70"/>
        <w:jc w:val="center"/>
        <w:rPr>
          <w:rFonts w:ascii="Times New Roman" w:hAnsi="Times New Roman" w:cs="Times New Roman"/>
          <w:b/>
          <w:bCs/>
          <w:sz w:val="28"/>
          <w:szCs w:val="28"/>
          <w:lang w:val="vi-VN"/>
        </w:rPr>
      </w:pPr>
    </w:p>
    <w:tbl>
      <w:tblPr>
        <w:tblStyle w:val="TableGrid10"/>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4080"/>
      </w:tblGrid>
      <w:tr w:rsidR="00E92A72" w:rsidRPr="003857C3" w:rsidTr="00A40139">
        <w:trPr>
          <w:trHeight w:val="1597"/>
        </w:trPr>
        <w:tc>
          <w:tcPr>
            <w:tcW w:w="3503" w:type="dxa"/>
            <w:tcBorders>
              <w:top w:val="nil"/>
              <w:left w:val="nil"/>
              <w:bottom w:val="nil"/>
              <w:right w:val="nil"/>
            </w:tcBorders>
          </w:tcPr>
          <w:p w:rsidR="00E92A72" w:rsidRPr="003857C3" w:rsidRDefault="00E92A72" w:rsidP="003857C3">
            <w:pPr>
              <w:spacing w:line="276" w:lineRule="auto"/>
              <w:ind w:right="141"/>
              <w:jc w:val="center"/>
              <w:rPr>
                <w:rFonts w:cs="Times New Roman"/>
                <w:b/>
                <w:sz w:val="28"/>
                <w:szCs w:val="28"/>
                <w:lang w:eastAsia="en-US"/>
              </w:rPr>
            </w:pPr>
            <w:r w:rsidRPr="003857C3">
              <w:rPr>
                <w:rFonts w:cs="Times New Roman"/>
                <w:b/>
                <w:sz w:val="28"/>
                <w:szCs w:val="28"/>
                <w:lang w:eastAsia="en-US"/>
              </w:rPr>
              <w:t>Duyệt của tổ chuyên môn</w:t>
            </w:r>
          </w:p>
          <w:p w:rsidR="00E92A72" w:rsidRPr="003857C3" w:rsidRDefault="00E92A72" w:rsidP="003857C3">
            <w:pPr>
              <w:spacing w:line="276" w:lineRule="auto"/>
              <w:ind w:right="141"/>
              <w:jc w:val="center"/>
              <w:rPr>
                <w:rFonts w:eastAsia="Times New Roman" w:cs="Times New Roman"/>
                <w:b/>
                <w:iCs/>
                <w:sz w:val="28"/>
                <w:szCs w:val="28"/>
                <w:lang w:eastAsia="en-US"/>
              </w:rPr>
            </w:pPr>
          </w:p>
          <w:p w:rsidR="00E92A72" w:rsidRPr="003857C3" w:rsidRDefault="00E92A72" w:rsidP="003857C3">
            <w:pPr>
              <w:spacing w:line="276" w:lineRule="auto"/>
              <w:ind w:right="141"/>
              <w:jc w:val="center"/>
              <w:rPr>
                <w:rFonts w:cs="Times New Roman"/>
                <w:b/>
                <w:sz w:val="28"/>
                <w:szCs w:val="28"/>
                <w:lang w:eastAsia="en-US"/>
              </w:rPr>
            </w:pPr>
            <w:r w:rsidRPr="003857C3">
              <w:rPr>
                <w:rFonts w:eastAsia="Times New Roman" w:cs="Times New Roman"/>
                <w:b/>
                <w:iCs/>
                <w:noProof/>
                <w:sz w:val="28"/>
                <w:szCs w:val="28"/>
                <w:lang w:eastAsia="en-US"/>
              </w:rPr>
              <w:drawing>
                <wp:inline distT="0" distB="0" distL="0" distR="0" wp14:anchorId="59AB1850" wp14:editId="13D087F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rsidR="00E92A72" w:rsidRPr="003857C3" w:rsidRDefault="00E92A72" w:rsidP="003857C3">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E92A72" w:rsidRPr="003857C3" w:rsidRDefault="00E92A72" w:rsidP="003857C3">
            <w:pPr>
              <w:spacing w:line="276" w:lineRule="auto"/>
              <w:ind w:right="141"/>
              <w:jc w:val="center"/>
              <w:rPr>
                <w:rFonts w:cs="Times New Roman"/>
                <w:b/>
                <w:sz w:val="28"/>
                <w:szCs w:val="28"/>
                <w:lang w:eastAsia="en-US"/>
              </w:rPr>
            </w:pPr>
            <w:r w:rsidRPr="003857C3">
              <w:rPr>
                <w:rFonts w:cs="Times New Roman"/>
                <w:b/>
                <w:sz w:val="28"/>
                <w:szCs w:val="28"/>
                <w:lang w:eastAsia="en-US"/>
              </w:rPr>
              <w:t>Người xây dựng</w:t>
            </w:r>
          </w:p>
          <w:p w:rsidR="00E92A72" w:rsidRPr="003857C3" w:rsidRDefault="00E92A72" w:rsidP="003857C3">
            <w:pPr>
              <w:spacing w:line="276" w:lineRule="auto"/>
              <w:ind w:right="141"/>
              <w:jc w:val="center"/>
              <w:rPr>
                <w:rFonts w:cs="Times New Roman"/>
                <w:b/>
                <w:sz w:val="28"/>
                <w:szCs w:val="28"/>
                <w:lang w:eastAsia="en-US"/>
              </w:rPr>
            </w:pPr>
          </w:p>
        </w:tc>
      </w:tr>
      <w:tr w:rsidR="00E92A72" w:rsidRPr="003857C3" w:rsidTr="00A40139">
        <w:tc>
          <w:tcPr>
            <w:tcW w:w="3503" w:type="dxa"/>
            <w:tcBorders>
              <w:top w:val="nil"/>
              <w:left w:val="nil"/>
              <w:bottom w:val="nil"/>
              <w:right w:val="nil"/>
            </w:tcBorders>
          </w:tcPr>
          <w:p w:rsidR="00E92A72" w:rsidRPr="003857C3" w:rsidRDefault="00E92A72" w:rsidP="003857C3">
            <w:pPr>
              <w:spacing w:line="276" w:lineRule="auto"/>
              <w:ind w:right="141"/>
              <w:jc w:val="center"/>
              <w:rPr>
                <w:rFonts w:cs="Times New Roman"/>
                <w:b/>
                <w:sz w:val="28"/>
                <w:szCs w:val="28"/>
                <w:lang w:eastAsia="en-US"/>
              </w:rPr>
            </w:pPr>
            <w:r w:rsidRPr="003857C3">
              <w:rPr>
                <w:rFonts w:cs="Times New Roman"/>
                <w:b/>
                <w:sz w:val="28"/>
                <w:szCs w:val="28"/>
                <w:lang w:eastAsia="en-US"/>
              </w:rPr>
              <w:t>Nguyễn Thị Hậu</w:t>
            </w:r>
          </w:p>
        </w:tc>
        <w:tc>
          <w:tcPr>
            <w:tcW w:w="2304" w:type="dxa"/>
            <w:tcBorders>
              <w:top w:val="nil"/>
              <w:left w:val="nil"/>
              <w:bottom w:val="nil"/>
              <w:right w:val="nil"/>
            </w:tcBorders>
          </w:tcPr>
          <w:p w:rsidR="00E92A72" w:rsidRPr="003857C3" w:rsidRDefault="00E92A72" w:rsidP="003857C3">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E92A72" w:rsidRPr="003857C3" w:rsidRDefault="00E92A72" w:rsidP="003857C3">
            <w:pPr>
              <w:spacing w:line="276" w:lineRule="auto"/>
              <w:ind w:right="141"/>
              <w:jc w:val="center"/>
              <w:rPr>
                <w:rFonts w:cs="Times New Roman"/>
                <w:b/>
                <w:sz w:val="28"/>
                <w:szCs w:val="28"/>
                <w:lang w:eastAsia="en-US"/>
              </w:rPr>
            </w:pPr>
            <w:r w:rsidRPr="003857C3">
              <w:rPr>
                <w:rFonts w:cs="Times New Roman"/>
                <w:b/>
                <w:sz w:val="28"/>
                <w:szCs w:val="28"/>
                <w:lang w:eastAsia="en-US"/>
              </w:rPr>
              <w:t>Lê Thị Thu</w:t>
            </w:r>
          </w:p>
          <w:p w:rsidR="00E92A72" w:rsidRPr="003857C3" w:rsidRDefault="00E92A72" w:rsidP="003857C3">
            <w:pPr>
              <w:spacing w:line="276" w:lineRule="auto"/>
              <w:ind w:right="141"/>
              <w:jc w:val="center"/>
              <w:rPr>
                <w:rFonts w:cs="Times New Roman"/>
                <w:b/>
                <w:sz w:val="28"/>
                <w:szCs w:val="28"/>
                <w:lang w:eastAsia="en-US"/>
              </w:rPr>
            </w:pPr>
          </w:p>
        </w:tc>
      </w:tr>
    </w:tbl>
    <w:p w:rsidR="005474F0" w:rsidRPr="003857C3" w:rsidRDefault="005474F0" w:rsidP="00A8446B">
      <w:pPr>
        <w:spacing w:line="276" w:lineRule="auto"/>
        <w:rPr>
          <w:rFonts w:ascii="Times New Roman" w:hAnsi="Times New Roman" w:cs="Times New Roman"/>
          <w:b/>
          <w:bCs/>
          <w:sz w:val="28"/>
          <w:szCs w:val="28"/>
          <w:lang w:val="vi-VN"/>
        </w:rPr>
      </w:pPr>
      <w:bookmarkStart w:id="1" w:name="_GoBack"/>
      <w:bookmarkEnd w:id="1"/>
    </w:p>
    <w:sectPr w:rsidR="005474F0" w:rsidRPr="003857C3">
      <w:pgSz w:w="11906" w:h="16838"/>
      <w:pgMar w:top="1134" w:right="1134" w:bottom="1134" w:left="1701"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0F9894"/>
    <w:multiLevelType w:val="singleLevel"/>
    <w:tmpl w:val="A60F9894"/>
    <w:lvl w:ilvl="0">
      <w:start w:val="1"/>
      <w:numFmt w:val="upperLetter"/>
      <w:suff w:val="space"/>
      <w:lvlText w:val="%1."/>
      <w:lvlJc w:val="left"/>
      <w:pPr>
        <w:ind w:left="0" w:firstLine="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displayHorizontalDrawingGridEvery w:val="0"/>
  <w:displayVerticalDrawingGridEvery w:val="2"/>
  <w:characterSpacingControl w:val="doNotCompress"/>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5CD46DF"/>
    <w:rsid w:val="0002683D"/>
    <w:rsid w:val="00050A31"/>
    <w:rsid w:val="000716D2"/>
    <w:rsid w:val="00071AAB"/>
    <w:rsid w:val="00093310"/>
    <w:rsid w:val="000B5029"/>
    <w:rsid w:val="000B76C4"/>
    <w:rsid w:val="000C5610"/>
    <w:rsid w:val="000E6552"/>
    <w:rsid w:val="000F3A4F"/>
    <w:rsid w:val="000F59AC"/>
    <w:rsid w:val="001364FE"/>
    <w:rsid w:val="001368DD"/>
    <w:rsid w:val="0014205A"/>
    <w:rsid w:val="00147DB3"/>
    <w:rsid w:val="001518A5"/>
    <w:rsid w:val="00170095"/>
    <w:rsid w:val="00170E4F"/>
    <w:rsid w:val="001743F4"/>
    <w:rsid w:val="00187C33"/>
    <w:rsid w:val="001936B7"/>
    <w:rsid w:val="00196AB1"/>
    <w:rsid w:val="001A45B3"/>
    <w:rsid w:val="00201333"/>
    <w:rsid w:val="00210FA7"/>
    <w:rsid w:val="00216417"/>
    <w:rsid w:val="0026631D"/>
    <w:rsid w:val="002C2F53"/>
    <w:rsid w:val="002C66B0"/>
    <w:rsid w:val="003005E7"/>
    <w:rsid w:val="0033518C"/>
    <w:rsid w:val="003437C2"/>
    <w:rsid w:val="00377186"/>
    <w:rsid w:val="003857C3"/>
    <w:rsid w:val="003A1C03"/>
    <w:rsid w:val="003B3D44"/>
    <w:rsid w:val="003F3803"/>
    <w:rsid w:val="00414627"/>
    <w:rsid w:val="00425D63"/>
    <w:rsid w:val="004643D8"/>
    <w:rsid w:val="00497C24"/>
    <w:rsid w:val="004C7BA5"/>
    <w:rsid w:val="004E7628"/>
    <w:rsid w:val="004F48F2"/>
    <w:rsid w:val="005149B1"/>
    <w:rsid w:val="005474F0"/>
    <w:rsid w:val="005536A7"/>
    <w:rsid w:val="005647F2"/>
    <w:rsid w:val="005662D1"/>
    <w:rsid w:val="00573A09"/>
    <w:rsid w:val="005A4526"/>
    <w:rsid w:val="005C128D"/>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74440"/>
    <w:rsid w:val="007C2C59"/>
    <w:rsid w:val="00801F23"/>
    <w:rsid w:val="00804F28"/>
    <w:rsid w:val="00837632"/>
    <w:rsid w:val="0085640F"/>
    <w:rsid w:val="008567AA"/>
    <w:rsid w:val="00892712"/>
    <w:rsid w:val="008A680A"/>
    <w:rsid w:val="008B0BB0"/>
    <w:rsid w:val="008B4836"/>
    <w:rsid w:val="008E6C4B"/>
    <w:rsid w:val="008F18C0"/>
    <w:rsid w:val="00907648"/>
    <w:rsid w:val="00930FDE"/>
    <w:rsid w:val="00945F6A"/>
    <w:rsid w:val="00984C93"/>
    <w:rsid w:val="00987CE1"/>
    <w:rsid w:val="0099405C"/>
    <w:rsid w:val="009B755A"/>
    <w:rsid w:val="009C600F"/>
    <w:rsid w:val="009D3723"/>
    <w:rsid w:val="009E04F2"/>
    <w:rsid w:val="00A03B7B"/>
    <w:rsid w:val="00A200C9"/>
    <w:rsid w:val="00A250D5"/>
    <w:rsid w:val="00A32F56"/>
    <w:rsid w:val="00A36028"/>
    <w:rsid w:val="00A8446B"/>
    <w:rsid w:val="00A91424"/>
    <w:rsid w:val="00AA2C77"/>
    <w:rsid w:val="00AC3FB9"/>
    <w:rsid w:val="00AC702A"/>
    <w:rsid w:val="00AD226F"/>
    <w:rsid w:val="00AE0F01"/>
    <w:rsid w:val="00AF7407"/>
    <w:rsid w:val="00B13A52"/>
    <w:rsid w:val="00B24CF4"/>
    <w:rsid w:val="00B26993"/>
    <w:rsid w:val="00B4570C"/>
    <w:rsid w:val="00B5208C"/>
    <w:rsid w:val="00B62A70"/>
    <w:rsid w:val="00B74876"/>
    <w:rsid w:val="00BB7C2B"/>
    <w:rsid w:val="00BC1664"/>
    <w:rsid w:val="00BC2546"/>
    <w:rsid w:val="00C05085"/>
    <w:rsid w:val="00C1593D"/>
    <w:rsid w:val="00C56C7E"/>
    <w:rsid w:val="00C7191B"/>
    <w:rsid w:val="00C776A4"/>
    <w:rsid w:val="00CA2C6C"/>
    <w:rsid w:val="00CA2EB7"/>
    <w:rsid w:val="00CB7BDE"/>
    <w:rsid w:val="00CC0600"/>
    <w:rsid w:val="00CC78AC"/>
    <w:rsid w:val="00CF7953"/>
    <w:rsid w:val="00D07232"/>
    <w:rsid w:val="00D10245"/>
    <w:rsid w:val="00D21BDD"/>
    <w:rsid w:val="00D62D60"/>
    <w:rsid w:val="00D65F07"/>
    <w:rsid w:val="00D86618"/>
    <w:rsid w:val="00D92BB7"/>
    <w:rsid w:val="00DA0AD6"/>
    <w:rsid w:val="00DC76D2"/>
    <w:rsid w:val="00DD30ED"/>
    <w:rsid w:val="00E17EA6"/>
    <w:rsid w:val="00E233FA"/>
    <w:rsid w:val="00E63722"/>
    <w:rsid w:val="00E64C21"/>
    <w:rsid w:val="00E92A72"/>
    <w:rsid w:val="00EC24C6"/>
    <w:rsid w:val="00EF2933"/>
    <w:rsid w:val="00F05146"/>
    <w:rsid w:val="00F1115D"/>
    <w:rsid w:val="00F31E21"/>
    <w:rsid w:val="00F3513C"/>
    <w:rsid w:val="00F465C5"/>
    <w:rsid w:val="00F5180D"/>
    <w:rsid w:val="00F51B21"/>
    <w:rsid w:val="00F51D87"/>
    <w:rsid w:val="00F601F3"/>
    <w:rsid w:val="00F8455C"/>
    <w:rsid w:val="00FF7ADE"/>
    <w:rsid w:val="177E66A0"/>
    <w:rsid w:val="231A61C0"/>
    <w:rsid w:val="34CC4D5B"/>
    <w:rsid w:val="59E43300"/>
    <w:rsid w:val="5A08332C"/>
    <w:rsid w:val="75CD4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AD5E63"/>
  <w15:docId w15:val="{84DB0DB7-D96C-431B-B451-562E3836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2" w:qFormat="0"/>
    <w:lsdException w:name="toc 5" w:qFormat="0"/>
    <w:lsdException w:name="toc 6" w:qFormat="0"/>
    <w:lsdException w:name="caption" w:semiHidden="1" w:unhideWhenUsed="1"/>
    <w:lsdException w:name="table of authorities" w:qFormat="0"/>
    <w:lsdException w:name="List Number" w:qFormat="0"/>
    <w:lsdException w:name="Default Paragraph Font" w:semiHidden="1"/>
    <w:lsdException w:name="Body Text First Indent" w:qFormat="0"/>
    <w:lsdException w:name="Body Text 2" w:qFormat="0"/>
    <w:lsdException w:name="Block Text" w:qFormat="0"/>
    <w:lsdException w:name="HTML Top of Form" w:semiHidden="1" w:uiPriority="99" w:unhideWhenUsed="1" w:qFormat="0"/>
    <w:lsdException w:name="HTML Bottom of Form" w:semiHidden="1" w:uiPriority="99" w:unhideWhenUsed="1" w:qFormat="0"/>
    <w:lsdException w:name="HTML Preformatted"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qFormat="0"/>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lsdException w:name="Table Elegant" w:semiHidden="1" w:unhideWhenUsed="1"/>
    <w:lsdException w:name="Table Professional" w:semiHidden="1" w:unhideWhenUsed="1" w:qFormat="0"/>
    <w:lsdException w:name="Table Subtle 1" w:semiHidden="1" w:unhideWhenUsed="1"/>
    <w:lsdException w:name="Table Web 1" w:semiHidden="1" w:unhideWhenUsed="1"/>
    <w:lsdException w:name="Table Web 2" w:semiHidden="1" w:unhideWhenUsed="1" w:qFormat="0"/>
    <w:lsdException w:name="Table Theme" w:semiHidden="1" w:unhideWhenUsed="1" w:qFormat="0"/>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Normal">
    <w:name w:val="Normal"/>
    <w:qFormat/>
    <w:rPr>
      <w:lang w:eastAsia="zh-CN"/>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 w:val="28"/>
      <w:szCs w:val="28"/>
    </w:rPr>
  </w:style>
  <w:style w:type="paragraph" w:styleId="Heading5">
    <w:name w:val="heading 5"/>
    <w:basedOn w:val="Normal"/>
    <w:next w:val="Normal"/>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pPr>
      <w:ind w:leftChars="800" w:left="1680"/>
    </w:pPr>
  </w:style>
  <w:style w:type="paragraph" w:styleId="TOC6">
    <w:name w:val="toc 6"/>
    <w:basedOn w:val="Normal"/>
    <w:next w:val="Normal"/>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BngTK1">
    <w:name w:val="Bảng TK1"/>
    <w:basedOn w:val="TableNormal"/>
    <w:next w:val="TableGrid"/>
    <w:uiPriority w:val="39"/>
    <w:rsid w:val="00804F28"/>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E92A72"/>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560</Words>
  <Characters>3192</Characters>
  <Application>Microsoft Office Word</Application>
  <DocSecurity>0</DocSecurity>
  <Lines>26</Lines>
  <Paragraphs>7</Paragraphs>
  <ScaleCrop>false</ScaleCrop>
  <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Nguyễn Thị Hậu</cp:lastModifiedBy>
  <cp:revision>39</cp:revision>
  <dcterms:created xsi:type="dcterms:W3CDTF">2023-12-18T08:00:00Z</dcterms:created>
  <dcterms:modified xsi:type="dcterms:W3CDTF">2025-04-28T13:36:00Z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60D2C0162D0F4E72B6A3BEA5F5DC084B_11</vt:lpwstr>
  </property>
</Properties>
</file>